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0CF68" w14:textId="77777777" w:rsidR="006D0785" w:rsidRDefault="006D0785">
      <w:pPr>
        <w:autoSpaceDE w:val="0"/>
        <w:autoSpaceDN w:val="0"/>
        <w:spacing w:after="78" w:line="220" w:lineRule="exact"/>
      </w:pPr>
    </w:p>
    <w:p w14:paraId="13B189D2" w14:textId="77777777" w:rsidR="006D0785" w:rsidRDefault="004526C3">
      <w:pPr>
        <w:autoSpaceDE w:val="0"/>
        <w:autoSpaceDN w:val="0"/>
        <w:spacing w:after="0" w:line="230" w:lineRule="auto"/>
        <w:ind w:left="1494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C95820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14:paraId="1D010A3E" w14:textId="77777777" w:rsidR="00142EF4" w:rsidRPr="00C95820" w:rsidRDefault="00142EF4">
      <w:pPr>
        <w:autoSpaceDE w:val="0"/>
        <w:autoSpaceDN w:val="0"/>
        <w:spacing w:after="0" w:line="230" w:lineRule="auto"/>
        <w:ind w:left="1494"/>
        <w:rPr>
          <w:lang w:val="ru-RU"/>
        </w:rPr>
      </w:pPr>
    </w:p>
    <w:p w14:paraId="4BF2B4E7" w14:textId="77777777" w:rsidR="006D0785" w:rsidRDefault="004526C3" w:rsidP="00142EF4">
      <w:pPr>
        <w:autoSpaceDE w:val="0"/>
        <w:autoSpaceDN w:val="0"/>
        <w:spacing w:after="0" w:line="230" w:lineRule="auto"/>
        <w:ind w:left="1626"/>
        <w:rPr>
          <w:rFonts w:ascii="Times New Roman" w:eastAsia="Times New Roman" w:hAnsi="Times New Roman"/>
          <w:color w:val="000000"/>
          <w:sz w:val="24"/>
          <w:lang w:val="ru-RU"/>
        </w:rPr>
      </w:pP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образования и молодежной политики Рязанской области</w:t>
      </w:r>
    </w:p>
    <w:p w14:paraId="3912ED97" w14:textId="77777777" w:rsidR="00142EF4" w:rsidRPr="00C95820" w:rsidRDefault="00142EF4" w:rsidP="00142EF4">
      <w:pPr>
        <w:autoSpaceDE w:val="0"/>
        <w:autoSpaceDN w:val="0"/>
        <w:spacing w:after="0" w:line="230" w:lineRule="auto"/>
        <w:ind w:left="1626"/>
        <w:rPr>
          <w:lang w:val="ru-RU"/>
        </w:rPr>
      </w:pPr>
    </w:p>
    <w:p w14:paraId="2631945F" w14:textId="77777777" w:rsidR="006D0785" w:rsidRDefault="004526C3" w:rsidP="00142EF4">
      <w:pPr>
        <w:autoSpaceDE w:val="0"/>
        <w:autoSpaceDN w:val="0"/>
        <w:spacing w:after="0" w:line="230" w:lineRule="auto"/>
        <w:ind w:left="1824"/>
        <w:rPr>
          <w:rFonts w:ascii="Times New Roman" w:eastAsia="Times New Roman" w:hAnsi="Times New Roman"/>
          <w:color w:val="000000"/>
          <w:sz w:val="24"/>
          <w:lang w:val="ru-RU"/>
        </w:rPr>
      </w:pP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УО и МП Рыбновского муниципального района Рязанской области</w:t>
      </w:r>
    </w:p>
    <w:p w14:paraId="5715C42C" w14:textId="77777777" w:rsidR="00142EF4" w:rsidRPr="00C95820" w:rsidRDefault="00142EF4" w:rsidP="00142EF4">
      <w:pPr>
        <w:autoSpaceDE w:val="0"/>
        <w:autoSpaceDN w:val="0"/>
        <w:spacing w:after="0" w:line="230" w:lineRule="auto"/>
        <w:ind w:left="1824"/>
        <w:rPr>
          <w:lang w:val="ru-RU"/>
        </w:rPr>
      </w:pPr>
    </w:p>
    <w:p w14:paraId="7913A6A5" w14:textId="77777777" w:rsidR="006D0785" w:rsidRDefault="004526C3" w:rsidP="00142EF4">
      <w:pPr>
        <w:autoSpaceDE w:val="0"/>
        <w:autoSpaceDN w:val="0"/>
        <w:spacing w:after="1376" w:line="230" w:lineRule="auto"/>
        <w:ind w:right="3472"/>
        <w:jc w:val="right"/>
      </w:pPr>
      <w:r>
        <w:rPr>
          <w:rFonts w:ascii="Times New Roman" w:eastAsia="Times New Roman" w:hAnsi="Times New Roman"/>
          <w:color w:val="000000"/>
          <w:sz w:val="24"/>
        </w:rPr>
        <w:t>МБОУ "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Рыбновская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СШ №4"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362"/>
        <w:gridCol w:w="3320"/>
        <w:gridCol w:w="2700"/>
      </w:tblGrid>
      <w:tr w:rsidR="006D0785" w14:paraId="042656FE" w14:textId="77777777">
        <w:trPr>
          <w:trHeight w:hRule="exact" w:val="274"/>
        </w:trPr>
        <w:tc>
          <w:tcPr>
            <w:tcW w:w="3362" w:type="dxa"/>
            <w:tcMar>
              <w:left w:w="0" w:type="dxa"/>
              <w:right w:w="0" w:type="dxa"/>
            </w:tcMar>
          </w:tcPr>
          <w:p w14:paraId="01ECFFE8" w14:textId="77777777" w:rsidR="006D0785" w:rsidRDefault="004526C3">
            <w:pPr>
              <w:autoSpaceDE w:val="0"/>
              <w:autoSpaceDN w:val="0"/>
              <w:spacing w:before="48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РАССМОТРЕНО</w:t>
            </w:r>
          </w:p>
        </w:tc>
        <w:tc>
          <w:tcPr>
            <w:tcW w:w="3320" w:type="dxa"/>
            <w:tcMar>
              <w:left w:w="0" w:type="dxa"/>
              <w:right w:w="0" w:type="dxa"/>
            </w:tcMar>
          </w:tcPr>
          <w:p w14:paraId="7C221369" w14:textId="77777777" w:rsidR="006D0785" w:rsidRDefault="004526C3">
            <w:pPr>
              <w:autoSpaceDE w:val="0"/>
              <w:autoSpaceDN w:val="0"/>
              <w:spacing w:before="48" w:after="0" w:line="230" w:lineRule="auto"/>
              <w:ind w:left="15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СОГЛАСОВАНО</w:t>
            </w:r>
          </w:p>
        </w:tc>
        <w:tc>
          <w:tcPr>
            <w:tcW w:w="2700" w:type="dxa"/>
            <w:tcMar>
              <w:left w:w="0" w:type="dxa"/>
              <w:right w:w="0" w:type="dxa"/>
            </w:tcMar>
          </w:tcPr>
          <w:p w14:paraId="424FA2D3" w14:textId="77777777" w:rsidR="006D0785" w:rsidRDefault="004526C3">
            <w:pPr>
              <w:autoSpaceDE w:val="0"/>
              <w:autoSpaceDN w:val="0"/>
              <w:spacing w:before="48" w:after="0" w:line="230" w:lineRule="auto"/>
              <w:ind w:left="3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УТВЕРЖДЕНО</w:t>
            </w:r>
          </w:p>
        </w:tc>
      </w:tr>
      <w:tr w:rsidR="006D0785" w14:paraId="5B40D3B4" w14:textId="77777777">
        <w:trPr>
          <w:trHeight w:hRule="exact" w:val="276"/>
        </w:trPr>
        <w:tc>
          <w:tcPr>
            <w:tcW w:w="3362" w:type="dxa"/>
            <w:tcMar>
              <w:left w:w="0" w:type="dxa"/>
              <w:right w:w="0" w:type="dxa"/>
            </w:tcMar>
          </w:tcPr>
          <w:p w14:paraId="4DE3F5AF" w14:textId="77777777" w:rsidR="006D0785" w:rsidRDefault="004526C3">
            <w:pPr>
              <w:autoSpaceDE w:val="0"/>
              <w:autoSpaceDN w:val="0"/>
              <w:spacing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заседании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педагогического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совета</w:t>
            </w:r>
            <w:proofErr w:type="spellEnd"/>
          </w:p>
        </w:tc>
        <w:tc>
          <w:tcPr>
            <w:tcW w:w="3320" w:type="dxa"/>
            <w:tcMar>
              <w:left w:w="0" w:type="dxa"/>
              <w:right w:w="0" w:type="dxa"/>
            </w:tcMar>
          </w:tcPr>
          <w:p w14:paraId="3D55293E" w14:textId="77777777" w:rsidR="006D0785" w:rsidRDefault="004526C3">
            <w:pPr>
              <w:autoSpaceDE w:val="0"/>
              <w:autoSpaceDN w:val="0"/>
              <w:spacing w:after="0" w:line="230" w:lineRule="auto"/>
              <w:ind w:left="15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заместителем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УВР</w:t>
            </w:r>
          </w:p>
        </w:tc>
        <w:tc>
          <w:tcPr>
            <w:tcW w:w="2700" w:type="dxa"/>
            <w:tcMar>
              <w:left w:w="0" w:type="dxa"/>
              <w:right w:w="0" w:type="dxa"/>
            </w:tcMar>
          </w:tcPr>
          <w:p w14:paraId="071C143B" w14:textId="77777777" w:rsidR="006D0785" w:rsidRDefault="004526C3">
            <w:pPr>
              <w:autoSpaceDE w:val="0"/>
              <w:autoSpaceDN w:val="0"/>
              <w:spacing w:after="0" w:line="230" w:lineRule="auto"/>
              <w:ind w:left="35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Директор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школы</w:t>
            </w:r>
            <w:proofErr w:type="spellEnd"/>
          </w:p>
        </w:tc>
      </w:tr>
    </w:tbl>
    <w:p w14:paraId="61068A0A" w14:textId="77777777" w:rsidR="006D0785" w:rsidRDefault="006D0785">
      <w:pPr>
        <w:autoSpaceDE w:val="0"/>
        <w:autoSpaceDN w:val="0"/>
        <w:spacing w:after="0" w:line="6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62"/>
        <w:gridCol w:w="4060"/>
        <w:gridCol w:w="3380"/>
      </w:tblGrid>
      <w:tr w:rsidR="006D0785" w14:paraId="553D58B9" w14:textId="77777777">
        <w:trPr>
          <w:trHeight w:hRule="exact" w:val="362"/>
        </w:trPr>
        <w:tc>
          <w:tcPr>
            <w:tcW w:w="2462" w:type="dxa"/>
            <w:vMerge w:val="restart"/>
            <w:tcMar>
              <w:left w:w="0" w:type="dxa"/>
              <w:right w:w="0" w:type="dxa"/>
            </w:tcMar>
          </w:tcPr>
          <w:p w14:paraId="52EA7FD1" w14:textId="77777777" w:rsidR="006D0785" w:rsidRDefault="004526C3">
            <w:pPr>
              <w:autoSpaceDE w:val="0"/>
              <w:autoSpaceDN w:val="0"/>
              <w:spacing w:before="65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</w:p>
        </w:tc>
        <w:tc>
          <w:tcPr>
            <w:tcW w:w="4060" w:type="dxa"/>
            <w:tcMar>
              <w:left w:w="0" w:type="dxa"/>
              <w:right w:w="0" w:type="dxa"/>
            </w:tcMar>
          </w:tcPr>
          <w:p w14:paraId="09365B22" w14:textId="77777777" w:rsidR="006D0785" w:rsidRDefault="004526C3">
            <w:pPr>
              <w:autoSpaceDE w:val="0"/>
              <w:autoSpaceDN w:val="0"/>
              <w:spacing w:before="60" w:after="0" w:line="230" w:lineRule="auto"/>
              <w:ind w:right="474"/>
              <w:jc w:val="right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Пажина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Л.Е.</w:t>
            </w:r>
          </w:p>
        </w:tc>
        <w:tc>
          <w:tcPr>
            <w:tcW w:w="3380" w:type="dxa"/>
            <w:tcMar>
              <w:left w:w="0" w:type="dxa"/>
              <w:right w:w="0" w:type="dxa"/>
            </w:tcMar>
          </w:tcPr>
          <w:p w14:paraId="0552D18A" w14:textId="77777777" w:rsidR="006D0785" w:rsidRDefault="004526C3">
            <w:pPr>
              <w:autoSpaceDE w:val="0"/>
              <w:autoSpaceDN w:val="0"/>
              <w:spacing w:before="60" w:after="0" w:line="230" w:lineRule="auto"/>
              <w:ind w:left="5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Каплин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Н.В.</w:t>
            </w:r>
          </w:p>
        </w:tc>
      </w:tr>
      <w:tr w:rsidR="006D0785" w14:paraId="2253D2E0" w14:textId="77777777">
        <w:trPr>
          <w:trHeight w:hRule="exact" w:val="520"/>
        </w:trPr>
        <w:tc>
          <w:tcPr>
            <w:tcW w:w="3429" w:type="dxa"/>
            <w:vMerge/>
          </w:tcPr>
          <w:p w14:paraId="2D8196E3" w14:textId="77777777" w:rsidR="006D0785" w:rsidRDefault="006D0785"/>
        </w:tc>
        <w:tc>
          <w:tcPr>
            <w:tcW w:w="4060" w:type="dxa"/>
            <w:tcMar>
              <w:left w:w="0" w:type="dxa"/>
              <w:right w:w="0" w:type="dxa"/>
            </w:tcMar>
          </w:tcPr>
          <w:p w14:paraId="5F864899" w14:textId="77777777" w:rsidR="006D0785" w:rsidRDefault="004526C3">
            <w:pPr>
              <w:autoSpaceDE w:val="0"/>
              <w:autoSpaceDN w:val="0"/>
              <w:spacing w:before="106" w:after="0" w:line="230" w:lineRule="auto"/>
              <w:ind w:right="1914"/>
              <w:jc w:val="right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№</w:t>
            </w:r>
          </w:p>
        </w:tc>
        <w:tc>
          <w:tcPr>
            <w:tcW w:w="3380" w:type="dxa"/>
            <w:tcMar>
              <w:left w:w="0" w:type="dxa"/>
              <w:right w:w="0" w:type="dxa"/>
            </w:tcMar>
          </w:tcPr>
          <w:p w14:paraId="3D9BF005" w14:textId="77777777" w:rsidR="006D0785" w:rsidRDefault="004526C3">
            <w:pPr>
              <w:autoSpaceDE w:val="0"/>
              <w:autoSpaceDN w:val="0"/>
              <w:spacing w:before="106" w:after="0" w:line="230" w:lineRule="auto"/>
              <w:ind w:left="51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Приказ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№</w:t>
            </w:r>
          </w:p>
        </w:tc>
      </w:tr>
      <w:tr w:rsidR="006D0785" w14:paraId="5526033D" w14:textId="77777777">
        <w:trPr>
          <w:trHeight w:hRule="exact" w:val="484"/>
        </w:trPr>
        <w:tc>
          <w:tcPr>
            <w:tcW w:w="2462" w:type="dxa"/>
            <w:tcMar>
              <w:left w:w="0" w:type="dxa"/>
              <w:right w:w="0" w:type="dxa"/>
            </w:tcMar>
          </w:tcPr>
          <w:p w14:paraId="04CD93CD" w14:textId="77777777" w:rsidR="006D0785" w:rsidRDefault="004526C3">
            <w:pPr>
              <w:autoSpaceDE w:val="0"/>
              <w:autoSpaceDN w:val="0"/>
              <w:spacing w:before="198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№</w:t>
            </w:r>
          </w:p>
        </w:tc>
        <w:tc>
          <w:tcPr>
            <w:tcW w:w="4060" w:type="dxa"/>
            <w:tcMar>
              <w:left w:w="0" w:type="dxa"/>
              <w:right w:w="0" w:type="dxa"/>
            </w:tcMar>
          </w:tcPr>
          <w:p w14:paraId="5DABCA55" w14:textId="77777777" w:rsidR="006D0785" w:rsidRDefault="00142EF4">
            <w:pPr>
              <w:autoSpaceDE w:val="0"/>
              <w:autoSpaceDN w:val="0"/>
              <w:spacing w:after="0" w:line="230" w:lineRule="auto"/>
              <w:ind w:right="2268"/>
              <w:jc w:val="right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        </w:t>
            </w:r>
            <w:proofErr w:type="spellStart"/>
            <w:r w:rsidR="004526C3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</w:t>
            </w:r>
            <w:proofErr w:type="spellEnd"/>
            <w:r w:rsidR="004526C3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"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 </w:t>
            </w:r>
            <w:r w:rsidR="004526C3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"   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 </w:t>
            </w:r>
            <w:r w:rsidR="004526C3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г.</w:t>
            </w:r>
          </w:p>
        </w:tc>
        <w:tc>
          <w:tcPr>
            <w:tcW w:w="3380" w:type="dxa"/>
            <w:tcMar>
              <w:left w:w="0" w:type="dxa"/>
              <w:right w:w="0" w:type="dxa"/>
            </w:tcMar>
          </w:tcPr>
          <w:p w14:paraId="227DF4D3" w14:textId="77777777" w:rsidR="006D0785" w:rsidRDefault="004526C3">
            <w:pPr>
              <w:autoSpaceDE w:val="0"/>
              <w:autoSpaceDN w:val="0"/>
              <w:spacing w:after="0" w:line="230" w:lineRule="auto"/>
              <w:ind w:left="51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"</w:t>
            </w:r>
            <w:r w:rsidR="00142EF4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"</w:t>
            </w:r>
            <w:r w:rsidR="00142EF4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    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 г.</w:t>
            </w:r>
          </w:p>
        </w:tc>
      </w:tr>
    </w:tbl>
    <w:p w14:paraId="2E572B08" w14:textId="77777777" w:rsidR="006D0785" w:rsidRPr="00C95820" w:rsidRDefault="004526C3">
      <w:pPr>
        <w:autoSpaceDE w:val="0"/>
        <w:autoSpaceDN w:val="0"/>
        <w:spacing w:before="122" w:after="0" w:line="230" w:lineRule="auto"/>
        <w:rPr>
          <w:lang w:val="ru-RU"/>
        </w:rPr>
      </w:pPr>
      <w:r w:rsidRPr="00C95820">
        <w:rPr>
          <w:rFonts w:ascii="Times New Roman" w:eastAsia="Times New Roman" w:hAnsi="Times New Roman"/>
          <w:color w:val="000000"/>
          <w:w w:val="102"/>
          <w:sz w:val="20"/>
          <w:lang w:val="ru-RU"/>
        </w:rPr>
        <w:t>от "</w:t>
      </w:r>
      <w:r w:rsidR="00142EF4" w:rsidRPr="00216858">
        <w:rPr>
          <w:rFonts w:ascii="Times New Roman" w:eastAsia="Times New Roman" w:hAnsi="Times New Roman"/>
          <w:color w:val="000000"/>
          <w:w w:val="102"/>
          <w:sz w:val="20"/>
          <w:lang w:val="ru-RU"/>
        </w:rPr>
        <w:t xml:space="preserve">    </w:t>
      </w:r>
      <w:r w:rsidRPr="00C95820">
        <w:rPr>
          <w:rFonts w:ascii="Times New Roman" w:eastAsia="Times New Roman" w:hAnsi="Times New Roman"/>
          <w:color w:val="000000"/>
          <w:w w:val="102"/>
          <w:sz w:val="20"/>
          <w:lang w:val="ru-RU"/>
        </w:rPr>
        <w:t>"</w:t>
      </w:r>
      <w:r w:rsidR="00142EF4" w:rsidRPr="00216858">
        <w:rPr>
          <w:rFonts w:ascii="Times New Roman" w:eastAsia="Times New Roman" w:hAnsi="Times New Roman"/>
          <w:color w:val="000000"/>
          <w:w w:val="102"/>
          <w:sz w:val="20"/>
          <w:lang w:val="ru-RU"/>
        </w:rPr>
        <w:t xml:space="preserve">         </w:t>
      </w:r>
      <w:r w:rsidRPr="00C95820">
        <w:rPr>
          <w:rFonts w:ascii="Times New Roman" w:eastAsia="Times New Roman" w:hAnsi="Times New Roman"/>
          <w:color w:val="000000"/>
          <w:w w:val="102"/>
          <w:sz w:val="20"/>
          <w:lang w:val="ru-RU"/>
        </w:rPr>
        <w:t xml:space="preserve"> г.</w:t>
      </w:r>
    </w:p>
    <w:p w14:paraId="611A8CA6" w14:textId="77777777" w:rsidR="006D0785" w:rsidRPr="00C95820" w:rsidRDefault="004526C3">
      <w:pPr>
        <w:autoSpaceDE w:val="0"/>
        <w:autoSpaceDN w:val="0"/>
        <w:spacing w:before="1038" w:after="0" w:line="230" w:lineRule="auto"/>
        <w:ind w:right="3646"/>
        <w:jc w:val="right"/>
        <w:rPr>
          <w:lang w:val="ru-RU"/>
        </w:rPr>
      </w:pPr>
      <w:r w:rsidRPr="00C95820">
        <w:rPr>
          <w:rFonts w:ascii="Times New Roman" w:eastAsia="Times New Roman" w:hAnsi="Times New Roman"/>
          <w:b/>
          <w:color w:val="000000"/>
          <w:sz w:val="24"/>
          <w:lang w:val="ru-RU"/>
        </w:rPr>
        <w:t>РАБОЧАЯ ПРОГРАММА</w:t>
      </w:r>
    </w:p>
    <w:p w14:paraId="5292A5BA" w14:textId="77777777" w:rsidR="006D0785" w:rsidRPr="00C95820" w:rsidRDefault="004526C3">
      <w:pPr>
        <w:autoSpaceDE w:val="0"/>
        <w:autoSpaceDN w:val="0"/>
        <w:spacing w:before="70" w:after="0" w:line="230" w:lineRule="auto"/>
        <w:ind w:right="4418"/>
        <w:jc w:val="right"/>
        <w:rPr>
          <w:lang w:val="ru-RU"/>
        </w:rPr>
      </w:pPr>
      <w:r w:rsidRPr="00C95820">
        <w:rPr>
          <w:rFonts w:ascii="Times New Roman" w:eastAsia="Times New Roman" w:hAnsi="Times New Roman"/>
          <w:b/>
          <w:color w:val="000000"/>
          <w:sz w:val="24"/>
          <w:lang w:val="ru-RU"/>
        </w:rPr>
        <w:t>(</w:t>
      </w:r>
      <w:r>
        <w:rPr>
          <w:rFonts w:ascii="Times New Roman" w:eastAsia="Times New Roman" w:hAnsi="Times New Roman"/>
          <w:b/>
          <w:color w:val="000000"/>
          <w:sz w:val="24"/>
        </w:rPr>
        <w:t>ID</w:t>
      </w:r>
      <w:r w:rsidRPr="00C9582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1545167)</w:t>
      </w:r>
    </w:p>
    <w:p w14:paraId="5EECC036" w14:textId="77777777" w:rsidR="006D0785" w:rsidRPr="00C95820" w:rsidRDefault="004526C3">
      <w:pPr>
        <w:autoSpaceDE w:val="0"/>
        <w:autoSpaceDN w:val="0"/>
        <w:spacing w:before="166" w:after="0" w:line="230" w:lineRule="auto"/>
        <w:ind w:right="4018"/>
        <w:jc w:val="right"/>
        <w:rPr>
          <w:lang w:val="ru-RU"/>
        </w:rPr>
      </w:pP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учебного предмета</w:t>
      </w:r>
    </w:p>
    <w:p w14:paraId="3B96CA2F" w14:textId="77777777" w:rsidR="006D0785" w:rsidRPr="00C95820" w:rsidRDefault="004526C3">
      <w:pPr>
        <w:autoSpaceDE w:val="0"/>
        <w:autoSpaceDN w:val="0"/>
        <w:spacing w:before="70" w:after="0" w:line="230" w:lineRule="auto"/>
        <w:ind w:right="3184"/>
        <w:jc w:val="right"/>
        <w:rPr>
          <w:lang w:val="ru-RU"/>
        </w:rPr>
      </w:pP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«Иностранный язык (английский)»</w:t>
      </w:r>
    </w:p>
    <w:p w14:paraId="22D73C80" w14:textId="77777777" w:rsidR="006D0785" w:rsidRPr="00C95820" w:rsidRDefault="004526C3">
      <w:pPr>
        <w:autoSpaceDE w:val="0"/>
        <w:autoSpaceDN w:val="0"/>
        <w:spacing w:before="670" w:after="0" w:line="230" w:lineRule="auto"/>
        <w:ind w:right="2732"/>
        <w:jc w:val="right"/>
        <w:rPr>
          <w:lang w:val="ru-RU"/>
        </w:rPr>
      </w:pP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для 5 класса основного общего образования</w:t>
      </w:r>
    </w:p>
    <w:p w14:paraId="3638C2A8" w14:textId="77777777" w:rsidR="006D0785" w:rsidRPr="00C95820" w:rsidRDefault="004526C3">
      <w:pPr>
        <w:autoSpaceDE w:val="0"/>
        <w:autoSpaceDN w:val="0"/>
        <w:spacing w:before="70" w:after="0" w:line="230" w:lineRule="auto"/>
        <w:ind w:right="3616"/>
        <w:jc w:val="right"/>
        <w:rPr>
          <w:lang w:val="ru-RU"/>
        </w:rPr>
      </w:pP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на 2022-2023  учебный год</w:t>
      </w:r>
    </w:p>
    <w:p w14:paraId="3A907DCD" w14:textId="77777777" w:rsidR="006D0785" w:rsidRPr="00C95820" w:rsidRDefault="004526C3">
      <w:pPr>
        <w:autoSpaceDE w:val="0"/>
        <w:autoSpaceDN w:val="0"/>
        <w:spacing w:before="2112" w:after="0" w:line="230" w:lineRule="auto"/>
        <w:ind w:right="26"/>
        <w:jc w:val="right"/>
        <w:rPr>
          <w:lang w:val="ru-RU"/>
        </w:rPr>
      </w:pP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Составитель: Крупко Ирина Владимировна</w:t>
      </w:r>
    </w:p>
    <w:p w14:paraId="5436E1FC" w14:textId="77777777" w:rsidR="006D0785" w:rsidRDefault="00142EF4" w:rsidP="00142EF4">
      <w:pPr>
        <w:autoSpaceDE w:val="0"/>
        <w:autoSpaceDN w:val="0"/>
        <w:spacing w:before="70" w:after="0" w:line="230" w:lineRule="auto"/>
        <w:ind w:right="20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учитель английского языка</w:t>
      </w:r>
    </w:p>
    <w:p w14:paraId="58886972" w14:textId="77777777" w:rsidR="00142EF4" w:rsidRDefault="00142EF4" w:rsidP="00142EF4">
      <w:pPr>
        <w:autoSpaceDE w:val="0"/>
        <w:autoSpaceDN w:val="0"/>
        <w:spacing w:before="70" w:after="0" w:line="230" w:lineRule="auto"/>
        <w:ind w:right="20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</w:p>
    <w:p w14:paraId="04421FA5" w14:textId="77777777" w:rsidR="00142EF4" w:rsidRDefault="00142EF4" w:rsidP="00142EF4">
      <w:pPr>
        <w:autoSpaceDE w:val="0"/>
        <w:autoSpaceDN w:val="0"/>
        <w:spacing w:before="70" w:after="0" w:line="230" w:lineRule="auto"/>
        <w:ind w:right="20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</w:p>
    <w:p w14:paraId="77C4BFA0" w14:textId="77777777" w:rsidR="00142EF4" w:rsidRDefault="00142EF4" w:rsidP="00142EF4">
      <w:pPr>
        <w:autoSpaceDE w:val="0"/>
        <w:autoSpaceDN w:val="0"/>
        <w:spacing w:before="70" w:after="0" w:line="230" w:lineRule="auto"/>
        <w:ind w:right="20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</w:p>
    <w:p w14:paraId="51F8504A" w14:textId="77777777" w:rsidR="00142EF4" w:rsidRDefault="00142EF4" w:rsidP="00142EF4">
      <w:pPr>
        <w:autoSpaceDE w:val="0"/>
        <w:autoSpaceDN w:val="0"/>
        <w:spacing w:before="70" w:after="0" w:line="230" w:lineRule="auto"/>
        <w:ind w:right="20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</w:p>
    <w:p w14:paraId="3E2D07C4" w14:textId="77777777" w:rsidR="00142EF4" w:rsidRDefault="00142EF4" w:rsidP="00142EF4">
      <w:pPr>
        <w:autoSpaceDE w:val="0"/>
        <w:autoSpaceDN w:val="0"/>
        <w:spacing w:before="70" w:after="0" w:line="230" w:lineRule="auto"/>
        <w:ind w:right="20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</w:p>
    <w:p w14:paraId="608FBEB8" w14:textId="77777777" w:rsidR="00142EF4" w:rsidRDefault="00142EF4" w:rsidP="00142EF4">
      <w:pPr>
        <w:autoSpaceDE w:val="0"/>
        <w:autoSpaceDN w:val="0"/>
        <w:spacing w:before="70" w:after="0" w:line="230" w:lineRule="auto"/>
        <w:ind w:right="20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</w:p>
    <w:p w14:paraId="059494DB" w14:textId="77777777" w:rsidR="00142EF4" w:rsidRDefault="00142EF4" w:rsidP="00142EF4">
      <w:pPr>
        <w:autoSpaceDE w:val="0"/>
        <w:autoSpaceDN w:val="0"/>
        <w:spacing w:before="70" w:after="0" w:line="230" w:lineRule="auto"/>
        <w:ind w:right="20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</w:p>
    <w:p w14:paraId="301F3A46" w14:textId="77777777" w:rsidR="00142EF4" w:rsidRDefault="00142EF4" w:rsidP="00142EF4">
      <w:pPr>
        <w:autoSpaceDE w:val="0"/>
        <w:autoSpaceDN w:val="0"/>
        <w:spacing w:before="70" w:after="0" w:line="230" w:lineRule="auto"/>
        <w:ind w:right="20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</w:p>
    <w:p w14:paraId="390B696B" w14:textId="77777777" w:rsidR="00142EF4" w:rsidRDefault="00142EF4" w:rsidP="00142EF4">
      <w:pPr>
        <w:autoSpaceDE w:val="0"/>
        <w:autoSpaceDN w:val="0"/>
        <w:spacing w:before="70" w:after="0" w:line="230" w:lineRule="auto"/>
        <w:ind w:right="20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</w:p>
    <w:p w14:paraId="05D80D7C" w14:textId="77777777" w:rsidR="00142EF4" w:rsidRDefault="00142EF4" w:rsidP="00142EF4">
      <w:pPr>
        <w:autoSpaceDE w:val="0"/>
        <w:autoSpaceDN w:val="0"/>
        <w:spacing w:before="70" w:after="0" w:line="230" w:lineRule="auto"/>
        <w:ind w:right="20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</w:p>
    <w:p w14:paraId="4C89F8D5" w14:textId="77777777" w:rsidR="00142EF4" w:rsidRPr="00142EF4" w:rsidRDefault="00142EF4" w:rsidP="00142EF4">
      <w:pPr>
        <w:autoSpaceDE w:val="0"/>
        <w:autoSpaceDN w:val="0"/>
        <w:spacing w:before="70" w:after="0" w:line="230" w:lineRule="auto"/>
        <w:ind w:right="20"/>
        <w:jc w:val="center"/>
        <w:rPr>
          <w:lang w:val="ru-RU"/>
        </w:rPr>
        <w:sectPr w:rsidR="00142EF4" w:rsidRPr="00142EF4" w:rsidSect="00142EF4">
          <w:pgSz w:w="11900" w:h="16840"/>
          <w:pgMar w:top="142" w:right="874" w:bottom="568" w:left="738" w:header="720" w:footer="720" w:gutter="0"/>
          <w:cols w:space="720" w:equalWidth="0">
            <w:col w:w="10288" w:space="0"/>
          </w:cols>
          <w:docGrid w:linePitch="360"/>
        </w:sectPr>
      </w:pPr>
      <w:r>
        <w:rPr>
          <w:rFonts w:ascii="Times New Roman" w:eastAsia="Times New Roman" w:hAnsi="Times New Roman"/>
          <w:color w:val="000000"/>
          <w:sz w:val="24"/>
          <w:lang w:val="ru-RU"/>
        </w:rPr>
        <w:t>Рыбное 2022</w:t>
      </w:r>
    </w:p>
    <w:p w14:paraId="1A61B1C5" w14:textId="77777777" w:rsidR="006D0785" w:rsidRPr="00C95820" w:rsidRDefault="006D0785">
      <w:pPr>
        <w:rPr>
          <w:lang w:val="ru-RU"/>
        </w:rPr>
        <w:sectPr w:rsidR="006D0785" w:rsidRPr="00C95820">
          <w:pgSz w:w="11900" w:h="16840"/>
          <w:pgMar w:top="448" w:right="1440" w:bottom="1440" w:left="1440" w:header="720" w:footer="720" w:gutter="0"/>
          <w:cols w:space="720" w:equalWidth="0">
            <w:col w:w="9020" w:space="0"/>
          </w:cols>
          <w:docGrid w:linePitch="360"/>
        </w:sectPr>
      </w:pPr>
    </w:p>
    <w:p w14:paraId="30ED9BB3" w14:textId="77777777" w:rsidR="006D0785" w:rsidRPr="00C95820" w:rsidRDefault="006D0785">
      <w:pPr>
        <w:autoSpaceDE w:val="0"/>
        <w:autoSpaceDN w:val="0"/>
        <w:spacing w:after="216" w:line="220" w:lineRule="exact"/>
        <w:rPr>
          <w:lang w:val="ru-RU"/>
        </w:rPr>
      </w:pPr>
    </w:p>
    <w:p w14:paraId="267AE04B" w14:textId="77777777" w:rsidR="006D0785" w:rsidRPr="00C95820" w:rsidRDefault="004526C3">
      <w:pPr>
        <w:autoSpaceDE w:val="0"/>
        <w:autoSpaceDN w:val="0"/>
        <w:spacing w:after="0" w:line="230" w:lineRule="auto"/>
        <w:rPr>
          <w:lang w:val="ru-RU"/>
        </w:rPr>
      </w:pPr>
      <w:r w:rsidRPr="00C95820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14:paraId="52FB74E9" w14:textId="77777777" w:rsidR="006D0785" w:rsidRPr="00C95820" w:rsidRDefault="004526C3">
      <w:pPr>
        <w:autoSpaceDE w:val="0"/>
        <w:autoSpaceDN w:val="0"/>
        <w:spacing w:before="346" w:after="0" w:line="286" w:lineRule="auto"/>
        <w:ind w:right="144" w:firstLine="180"/>
        <w:rPr>
          <w:lang w:val="ru-RU"/>
        </w:rPr>
      </w:pP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по английскому языку для обучающихся 5 классов составлена на </w:t>
      </w:r>
      <w:proofErr w:type="spellStart"/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основе«Требований</w:t>
      </w:r>
      <w:proofErr w:type="spellEnd"/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 к результатам освоения основной образовательной программы», представленных в Федеральном государственном образовательном стандарте основного общего образования, с учётом распределённых по классам проверяемых требований к результатам освоения основной </w:t>
      </w:r>
      <w:r w:rsidRPr="00C95820">
        <w:rPr>
          <w:lang w:val="ru-RU"/>
        </w:rPr>
        <w:br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образовательной программы основного общего образования и элементов содержания, </w:t>
      </w:r>
      <w:r w:rsidRPr="00C95820">
        <w:rPr>
          <w:lang w:val="ru-RU"/>
        </w:rPr>
        <w:br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представленных в Универсальном кодификаторе по иностранному (английскому) языку, а также на основе характеристики планируемых результатов духовно-нравственного развития, воспитания и социализации обучающихся, представленной в Примерной программе воспитания (одобрено решением ФУМО от 02.06.2020 г.).</w:t>
      </w:r>
    </w:p>
    <w:p w14:paraId="13C0FC6B" w14:textId="77777777" w:rsidR="006D0785" w:rsidRPr="00C95820" w:rsidRDefault="004526C3">
      <w:pPr>
        <w:autoSpaceDE w:val="0"/>
        <w:autoSpaceDN w:val="0"/>
        <w:spacing w:before="264" w:after="0" w:line="262" w:lineRule="auto"/>
        <w:rPr>
          <w:lang w:val="ru-RU"/>
        </w:rPr>
      </w:pPr>
      <w:r w:rsidRPr="00C95820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«ИНОСТРАННЫЙ (АНГЛИЙСКИЙ) ЯЗЫК »</w:t>
      </w:r>
    </w:p>
    <w:p w14:paraId="6DA04C51" w14:textId="77777777" w:rsidR="006D0785" w:rsidRPr="00C95820" w:rsidRDefault="004526C3">
      <w:pPr>
        <w:autoSpaceDE w:val="0"/>
        <w:autoSpaceDN w:val="0"/>
        <w:spacing w:before="166" w:after="0" w:line="286" w:lineRule="auto"/>
        <w:ind w:right="288" w:firstLine="180"/>
        <w:rPr>
          <w:lang w:val="ru-RU"/>
        </w:rPr>
      </w:pP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Предмету «Иностранный (английский) язык» принадлежит важное место в системе общего образования и воспитания современного школьника в условиях поликультурного и многоязычного мира. Изучение иностранного языка направлено на формирование коммуникативной культуры обучающихся, осознание роли языков как инструмента межличностного и межкультурного взаимодействия, способствует их общему речевому развитию, воспитанию гражданской </w:t>
      </w:r>
      <w:r w:rsidRPr="00C95820">
        <w:rPr>
          <w:lang w:val="ru-RU"/>
        </w:rPr>
        <w:br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идентичности, расширению кругозора, воспитанию чувств и эмоций. Наряду с этим иностранный язык выступает инструментом овладения другими предметными областями в сфере гуманитарных, математических, естественно-научных и других наук и становится важной составляющей базы для общего и специального образования.</w:t>
      </w:r>
    </w:p>
    <w:p w14:paraId="399CA926" w14:textId="77777777" w:rsidR="006D0785" w:rsidRPr="00C95820" w:rsidRDefault="004526C3">
      <w:pPr>
        <w:autoSpaceDE w:val="0"/>
        <w:autoSpaceDN w:val="0"/>
        <w:spacing w:before="190" w:after="0" w:line="281" w:lineRule="auto"/>
        <w:ind w:firstLine="180"/>
        <w:rPr>
          <w:lang w:val="ru-RU"/>
        </w:rPr>
      </w:pP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В последние десятилетия наблюдается трансформация взглядов на владение иностранным языком, усиление общественных запросов на квалифицированных и мобильных людей, способных быстро адаптироваться к изменяющимся потребностям общества, овладевать новыми компетенциями. Владение иностранным языком обеспечивает быстрый доступ к передовым международным научным и технологическим достижениям и расширяет возможности образования и самообразования.</w:t>
      </w:r>
    </w:p>
    <w:p w14:paraId="4A11FC08" w14:textId="77777777" w:rsidR="006D0785" w:rsidRPr="00C95820" w:rsidRDefault="004526C3">
      <w:pPr>
        <w:autoSpaceDE w:val="0"/>
        <w:autoSpaceDN w:val="0"/>
        <w:spacing w:before="70" w:after="0" w:line="281" w:lineRule="auto"/>
        <w:ind w:right="144"/>
        <w:rPr>
          <w:lang w:val="ru-RU"/>
        </w:rPr>
      </w:pP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Владение иностранным языком сейчас рассматривается как часть профессии, поэтому он является универсальным предметом, которым стремятся овладеть современные школьники независимо от выбранных ими профильных предметов (математика, история, химия, физика и др.). Таким образом, владение иностранным языком становится одним из важнейших средств социализации и успешной профессиональной деятельности выпускника школы.</w:t>
      </w:r>
    </w:p>
    <w:p w14:paraId="2EFEA7F5" w14:textId="77777777" w:rsidR="006D0785" w:rsidRPr="00C95820" w:rsidRDefault="004526C3">
      <w:pPr>
        <w:autoSpaceDE w:val="0"/>
        <w:autoSpaceDN w:val="0"/>
        <w:spacing w:before="190" w:after="0" w:line="281" w:lineRule="auto"/>
        <w:ind w:right="288" w:firstLine="180"/>
        <w:rPr>
          <w:lang w:val="ru-RU"/>
        </w:rPr>
      </w:pP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Возрастает значимость владения разными иностранными языками как в качестве первого, так и в качество второго. Расширение номенклатуры изучаемых языков соответствует стратегическим интересам России в эпоху </w:t>
      </w:r>
      <w:proofErr w:type="spellStart"/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постглобализации</w:t>
      </w:r>
      <w:proofErr w:type="spellEnd"/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 и многополярного мира. Знание родного языка экономического или политического партнёра обеспечивает более эффективное общение, </w:t>
      </w:r>
      <w:r w:rsidRPr="00C95820">
        <w:rPr>
          <w:lang w:val="ru-RU"/>
        </w:rPr>
        <w:br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учитывающее особенности культуры партнёра, что позволяет успешнее решать возникающие проблемы и избегать конфликтов.</w:t>
      </w:r>
    </w:p>
    <w:p w14:paraId="7A7E2ECD" w14:textId="77777777" w:rsidR="006D0785" w:rsidRPr="00C95820" w:rsidRDefault="004526C3">
      <w:pPr>
        <w:tabs>
          <w:tab w:val="left" w:pos="180"/>
        </w:tabs>
        <w:autoSpaceDE w:val="0"/>
        <w:autoSpaceDN w:val="0"/>
        <w:spacing w:before="190" w:after="0" w:line="262" w:lineRule="auto"/>
        <w:ind w:right="1728"/>
        <w:rPr>
          <w:lang w:val="ru-RU"/>
        </w:rPr>
      </w:pP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Естественно, возрастание значимости владения иностранными языками приводит к переосмыслению целей и содержания обучения предмету.</w:t>
      </w:r>
    </w:p>
    <w:p w14:paraId="55D675A4" w14:textId="77777777" w:rsidR="006D0785" w:rsidRPr="00C95820" w:rsidRDefault="004526C3">
      <w:pPr>
        <w:autoSpaceDE w:val="0"/>
        <w:autoSpaceDN w:val="0"/>
        <w:spacing w:before="262" w:after="0" w:line="230" w:lineRule="auto"/>
        <w:rPr>
          <w:lang w:val="ru-RU"/>
        </w:rPr>
      </w:pPr>
      <w:r w:rsidRPr="00C95820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«ИНОСТРАННЫЙ (АНГЛИЙСКИЙ) ЯЗЫК»</w:t>
      </w:r>
    </w:p>
    <w:p w14:paraId="1F6C087F" w14:textId="77777777" w:rsidR="006D0785" w:rsidRPr="00C95820" w:rsidRDefault="004526C3">
      <w:pPr>
        <w:tabs>
          <w:tab w:val="left" w:pos="180"/>
        </w:tabs>
        <w:autoSpaceDE w:val="0"/>
        <w:autoSpaceDN w:val="0"/>
        <w:spacing w:before="166" w:after="0" w:line="262" w:lineRule="auto"/>
        <w:ind w:right="144"/>
        <w:rPr>
          <w:lang w:val="ru-RU"/>
        </w:rPr>
      </w:pP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В свете сказанного выше цели иноязычного образования становятся более сложными по структуре, формулируются на </w:t>
      </w:r>
      <w:r w:rsidRPr="00C95820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ценностном, когнитивном и прагматическом 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уровнях и, соответственно,</w:t>
      </w:r>
    </w:p>
    <w:p w14:paraId="0E8EA38A" w14:textId="77777777" w:rsidR="006D0785" w:rsidRPr="00C95820" w:rsidRDefault="006D0785">
      <w:pPr>
        <w:rPr>
          <w:lang w:val="ru-RU"/>
        </w:rPr>
        <w:sectPr w:rsidR="006D0785" w:rsidRPr="00C95820">
          <w:pgSz w:w="11900" w:h="16840"/>
          <w:pgMar w:top="436" w:right="650" w:bottom="356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1124AFD7" w14:textId="77777777" w:rsidR="006D0785" w:rsidRPr="00C95820" w:rsidRDefault="006D0785">
      <w:pPr>
        <w:autoSpaceDE w:val="0"/>
        <w:autoSpaceDN w:val="0"/>
        <w:spacing w:after="66" w:line="220" w:lineRule="exact"/>
        <w:rPr>
          <w:lang w:val="ru-RU"/>
        </w:rPr>
      </w:pPr>
    </w:p>
    <w:p w14:paraId="477A8241" w14:textId="77777777" w:rsidR="006D0785" w:rsidRPr="00C95820" w:rsidRDefault="004526C3">
      <w:pPr>
        <w:autoSpaceDE w:val="0"/>
        <w:autoSpaceDN w:val="0"/>
        <w:spacing w:after="0" w:line="281" w:lineRule="auto"/>
        <w:ind w:right="432"/>
        <w:rPr>
          <w:lang w:val="ru-RU"/>
        </w:rPr>
      </w:pP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воплощаются в личностных, метапредметных/</w:t>
      </w:r>
      <w:proofErr w:type="spellStart"/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общеучебных</w:t>
      </w:r>
      <w:proofErr w:type="spellEnd"/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/универсальных и предметных результатах обучения. А иностранные языки признаются средством общения и ценным ресурсом личности для самореализации и социальной адаптации; инструментом развития умений поиска, обработки и использования информации в познавательных целях, одним из средств воспитания качеств гражданина, патриота; развития национального самосознания, стремления к </w:t>
      </w:r>
      <w:r w:rsidRPr="00C95820">
        <w:rPr>
          <w:lang w:val="ru-RU"/>
        </w:rPr>
        <w:br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взаимопониманию между людьми разных стран.</w:t>
      </w:r>
    </w:p>
    <w:p w14:paraId="41E3C577" w14:textId="77777777" w:rsidR="006D0785" w:rsidRPr="00C95820" w:rsidRDefault="004526C3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На прагматическом уровне </w:t>
      </w:r>
      <w:r w:rsidRPr="00C9582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целью иноязычного образования 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провозглашено формирование коммуникативной компетенции обучающихся в единстве таких её составляющих, как речевая, языковая, социокультурная, компенсаторная компетенции: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—   </w:t>
      </w:r>
      <w:r w:rsidRPr="00C95820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речевая компетенция 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— развитие коммуникативных умений в четырёх основных видах речевой деятельности (говорении, аудировании, чтении, письме);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—   </w:t>
      </w:r>
      <w:r w:rsidRPr="00C95820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языковая компетенция 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— овладение новыми языковыми средствами (фонетическими, </w:t>
      </w:r>
      <w:r w:rsidRPr="00C95820">
        <w:rPr>
          <w:lang w:val="ru-RU"/>
        </w:rPr>
        <w:br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орфографическими, лексическими, грамматическими) в соответствии </w:t>
      </w:r>
      <w:r>
        <w:rPr>
          <w:rFonts w:ascii="Times New Roman" w:eastAsia="Times New Roman" w:hAnsi="Times New Roman"/>
          <w:color w:val="000000"/>
          <w:sz w:val="24"/>
        </w:rPr>
        <w:t>c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 отобранными темами общения; освоение знаний о языковых явлениях изучаемого языка, разных способах выражения мысли в родном и иностранном языках;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—   </w:t>
      </w:r>
      <w:r w:rsidRPr="00C95820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социокультурная/межкультурная компетенция 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— приобщение к культуре, традициям реалиям стран/страны изучаемого языка в рамках тем и ситуаций общения, отвечающих опыту, интересам, психологическим особенностям учащихся основной школы на разных её этапах; формирование умения представлять свою страну, её культуру в условиях межкультурного общения;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—   </w:t>
      </w:r>
      <w:r w:rsidRPr="00C95820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компенсаторная компетенция 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— развитие умений выходить из положения в условиях дефицита языковых средств при получении и передаче информации.</w:t>
      </w:r>
    </w:p>
    <w:p w14:paraId="5A1B3581" w14:textId="77777777" w:rsidR="006D0785" w:rsidRPr="00C95820" w:rsidRDefault="004526C3">
      <w:pPr>
        <w:autoSpaceDE w:val="0"/>
        <w:autoSpaceDN w:val="0"/>
        <w:spacing w:before="190" w:after="0"/>
        <w:ind w:right="720" w:firstLine="180"/>
        <w:rPr>
          <w:lang w:val="ru-RU"/>
        </w:rPr>
      </w:pP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Наряду с иноязычной коммуникативной компетенцией средствами иностранного языка формируются </w:t>
      </w:r>
      <w:r w:rsidRPr="00C95820">
        <w:rPr>
          <w:rFonts w:ascii="Times New Roman" w:eastAsia="Times New Roman" w:hAnsi="Times New Roman"/>
          <w:i/>
          <w:color w:val="000000"/>
          <w:sz w:val="24"/>
          <w:lang w:val="ru-RU"/>
        </w:rPr>
        <w:t>ключевые универсальные учебные компетенции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</w:t>
      </w:r>
    </w:p>
    <w:p w14:paraId="60E07672" w14:textId="77777777" w:rsidR="006D0785" w:rsidRPr="00C95820" w:rsidRDefault="004526C3">
      <w:pPr>
        <w:autoSpaceDE w:val="0"/>
        <w:autoSpaceDN w:val="0"/>
        <w:spacing w:before="190" w:after="0" w:line="283" w:lineRule="auto"/>
        <w:ind w:right="288" w:firstLine="180"/>
        <w:rPr>
          <w:lang w:val="ru-RU"/>
        </w:rPr>
      </w:pP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В соответствии с личностно ориентированной парадигмой образования основными подходами к обучению </w:t>
      </w:r>
      <w:r w:rsidRPr="00C95820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иностранным языкам 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признаются компетентностный, системно-деятельностный, межкультурный и коммуникативно-когнитивный. Совокупность перечисленных подходов предполагает возможность реализовать поставленные цели, добиться достижения планируемых результатов в рамках содержания, отобранного для основной школы, использования новых педагогических технологий (дифференциация, индивидуализация, проектная деятельность и др.) и использования современных средств обучения.</w:t>
      </w:r>
    </w:p>
    <w:p w14:paraId="1E2CD26D" w14:textId="77777777" w:rsidR="006D0785" w:rsidRPr="00C95820" w:rsidRDefault="004526C3">
      <w:pPr>
        <w:autoSpaceDE w:val="0"/>
        <w:autoSpaceDN w:val="0"/>
        <w:spacing w:before="264" w:after="0" w:line="262" w:lineRule="auto"/>
        <w:ind w:right="4176"/>
        <w:rPr>
          <w:lang w:val="ru-RU"/>
        </w:rPr>
      </w:pPr>
      <w:r w:rsidRPr="00C95820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В УЧЕБНОМ ПЛАНЕ«ИНОСТРАННЫЙ (АНГЛИЙСКИЙ) ЯЗЫК»</w:t>
      </w:r>
    </w:p>
    <w:p w14:paraId="38915F5D" w14:textId="77777777" w:rsidR="006D0785" w:rsidRPr="00C95820" w:rsidRDefault="004526C3">
      <w:pPr>
        <w:autoSpaceDE w:val="0"/>
        <w:autoSpaceDN w:val="0"/>
        <w:spacing w:before="166" w:after="0" w:line="271" w:lineRule="auto"/>
        <w:ind w:right="144" w:firstLine="180"/>
        <w:rPr>
          <w:lang w:val="ru-RU"/>
        </w:rPr>
      </w:pP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Обязательный учебный предмет «Иностранный язык» входит в предметную область «Иностранные языки» и изучается обязательно со 2-го по 11-ый класс. На изучение иностранного языка в 5 классе отведено 102 учебных часа, по 3 часа в неделю.</w:t>
      </w:r>
    </w:p>
    <w:p w14:paraId="3C043C5E" w14:textId="77777777" w:rsidR="006D0785" w:rsidRPr="00C95820" w:rsidRDefault="006D0785">
      <w:pPr>
        <w:rPr>
          <w:lang w:val="ru-RU"/>
        </w:rPr>
        <w:sectPr w:rsidR="006D0785" w:rsidRPr="00C95820">
          <w:pgSz w:w="11900" w:h="16840"/>
          <w:pgMar w:top="286" w:right="660" w:bottom="1440" w:left="666" w:header="720" w:footer="720" w:gutter="0"/>
          <w:cols w:space="720" w:equalWidth="0">
            <w:col w:w="10574" w:space="0"/>
          </w:cols>
          <w:docGrid w:linePitch="360"/>
        </w:sectPr>
      </w:pPr>
    </w:p>
    <w:p w14:paraId="098CA3DD" w14:textId="77777777" w:rsidR="006D0785" w:rsidRPr="00C95820" w:rsidRDefault="006D0785">
      <w:pPr>
        <w:autoSpaceDE w:val="0"/>
        <w:autoSpaceDN w:val="0"/>
        <w:spacing w:after="78" w:line="220" w:lineRule="exact"/>
        <w:rPr>
          <w:lang w:val="ru-RU"/>
        </w:rPr>
      </w:pPr>
    </w:p>
    <w:p w14:paraId="73771439" w14:textId="77777777" w:rsidR="006D0785" w:rsidRPr="00C95820" w:rsidRDefault="004526C3">
      <w:pPr>
        <w:autoSpaceDE w:val="0"/>
        <w:autoSpaceDN w:val="0"/>
        <w:spacing w:after="0" w:line="230" w:lineRule="auto"/>
        <w:rPr>
          <w:lang w:val="ru-RU"/>
        </w:rPr>
      </w:pPr>
      <w:r w:rsidRPr="00C9582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14:paraId="3A4FBEBA" w14:textId="77777777" w:rsidR="006D0785" w:rsidRPr="00C95820" w:rsidRDefault="004526C3">
      <w:pPr>
        <w:tabs>
          <w:tab w:val="left" w:pos="180"/>
        </w:tabs>
        <w:autoSpaceDE w:val="0"/>
        <w:autoSpaceDN w:val="0"/>
        <w:spacing w:before="346" w:after="0" w:line="271" w:lineRule="auto"/>
        <w:ind w:right="1152"/>
        <w:rPr>
          <w:lang w:val="ru-RU"/>
        </w:rPr>
      </w:pP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КОММУНИКАТИВНЫЕ УМЕНИЯ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14:paraId="2054AE54" w14:textId="77777777" w:rsidR="006D0785" w:rsidRPr="00C95820" w:rsidRDefault="004526C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Моя семья. Мои друзья. Семейные праздники: день рождения, Новый год.</w:t>
      </w:r>
    </w:p>
    <w:p w14:paraId="6BB08E4D" w14:textId="77777777" w:rsidR="006D0785" w:rsidRPr="00C95820" w:rsidRDefault="004526C3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Внешность и характер человека/литературного персонажа. Досуг и увлечения/хобби современного подростка (чтение, кино, спорт).</w:t>
      </w:r>
    </w:p>
    <w:p w14:paraId="6F500C3E" w14:textId="77777777" w:rsidR="006D0785" w:rsidRPr="00C95820" w:rsidRDefault="004526C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Здоровый образ жизни: режим труда и отдыха, здоровое питание.</w:t>
      </w:r>
    </w:p>
    <w:p w14:paraId="6CF2927E" w14:textId="77777777" w:rsidR="006D0785" w:rsidRPr="00C95820" w:rsidRDefault="004526C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Покупки: одежда, обувь и продукты питания.</w:t>
      </w:r>
    </w:p>
    <w:p w14:paraId="30EAE23C" w14:textId="77777777" w:rsidR="006D0785" w:rsidRPr="00C95820" w:rsidRDefault="004526C3">
      <w:pPr>
        <w:tabs>
          <w:tab w:val="left" w:pos="180"/>
        </w:tabs>
        <w:autoSpaceDE w:val="0"/>
        <w:autoSpaceDN w:val="0"/>
        <w:spacing w:before="72" w:after="0" w:line="262" w:lineRule="auto"/>
        <w:ind w:right="864"/>
        <w:rPr>
          <w:lang w:val="ru-RU"/>
        </w:rPr>
      </w:pP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Школа, школьная жизнь, школьная форма, изучаемые предметы. Переписка с зарубежными сверстниками.</w:t>
      </w:r>
    </w:p>
    <w:p w14:paraId="3DF5F861" w14:textId="77777777" w:rsidR="006D0785" w:rsidRPr="00C95820" w:rsidRDefault="004526C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Каникулы в различное время года. Виды отдыха.</w:t>
      </w:r>
    </w:p>
    <w:p w14:paraId="20468040" w14:textId="77777777" w:rsidR="006D0785" w:rsidRPr="00C95820" w:rsidRDefault="004526C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Природа: дикие и домашние животные. Погода. Родной город/село. Транспорт.</w:t>
      </w:r>
    </w:p>
    <w:p w14:paraId="4BB2D703" w14:textId="77777777" w:rsidR="006D0785" w:rsidRPr="00C95820" w:rsidRDefault="004526C3">
      <w:pPr>
        <w:tabs>
          <w:tab w:val="left" w:pos="180"/>
        </w:tabs>
        <w:autoSpaceDE w:val="0"/>
        <w:autoSpaceDN w:val="0"/>
        <w:spacing w:before="70" w:after="0" w:line="271" w:lineRule="auto"/>
        <w:ind w:right="576"/>
        <w:rPr>
          <w:lang w:val="ru-RU"/>
        </w:rPr>
      </w:pP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Родная страна и страна/страны изучаемого языка. Их географическое положение, столицы; достопримечательности, культурные особенности (национальные праздники, традиции, обычаи). </w:t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Выдающиеся люди родной страны и страны/стран изучаемого языка: писатели, поэты.</w:t>
      </w:r>
    </w:p>
    <w:p w14:paraId="26EF7E09" w14:textId="77777777" w:rsidR="006D0785" w:rsidRPr="00C95820" w:rsidRDefault="004526C3">
      <w:pPr>
        <w:tabs>
          <w:tab w:val="left" w:pos="180"/>
        </w:tabs>
        <w:autoSpaceDE w:val="0"/>
        <w:autoSpaceDN w:val="0"/>
        <w:spacing w:before="190" w:after="0" w:line="286" w:lineRule="auto"/>
        <w:ind w:right="144"/>
        <w:rPr>
          <w:lang w:val="ru-RU"/>
        </w:rPr>
      </w:pP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Говорение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коммуникативных умений </w:t>
      </w:r>
      <w:r w:rsidRPr="00C9582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диалогической речи 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на базе умений, сформированных в начальной школе: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i/>
          <w:color w:val="000000"/>
          <w:sz w:val="24"/>
          <w:lang w:val="ru-RU"/>
        </w:rPr>
        <w:t>диалог этикетного  характера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:  начинать,  поддерживать и заканчивать разговор (в том числе разговор по телефону); поздравлять с праздником и вежливо реагировать на поздравление; выражать благодарность; вежливо соглашаться на предложение/отказываться от предложения собеседника; </w:t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i/>
          <w:color w:val="000000"/>
          <w:sz w:val="24"/>
          <w:lang w:val="ru-RU"/>
        </w:rPr>
        <w:t>диалог-побуждение к действию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: обращаться с просьбой, 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i/>
          <w:color w:val="000000"/>
          <w:sz w:val="24"/>
          <w:lang w:val="ru-RU"/>
        </w:rPr>
        <w:t>диалог-расспрос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: сообщать фактическую информацию, отвечая на вопросы разных видов; запрашивать интересующую информацию.</w:t>
      </w:r>
    </w:p>
    <w:p w14:paraId="4CC2E0FB" w14:textId="77777777" w:rsidR="006D0785" w:rsidRPr="00C95820" w:rsidRDefault="004526C3">
      <w:pPr>
        <w:autoSpaceDE w:val="0"/>
        <w:autoSpaceDN w:val="0"/>
        <w:spacing w:before="70" w:after="0"/>
        <w:ind w:right="288" w:firstLine="180"/>
        <w:rPr>
          <w:lang w:val="ru-RU"/>
        </w:rPr>
      </w:pP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Вышеперечисленные умения диалогической речи развиваются в стандартных ситуациях неофициального общения в рамках тематического содержания речи класса с опорой на речевые ситуации, ключевые слова и/или иллюстрации, фотографии с соблюдением норм речевого этикета, принятых в стране/странах изучаемого языка.</w:t>
      </w:r>
    </w:p>
    <w:p w14:paraId="6B3DE27C" w14:textId="77777777" w:rsidR="006D0785" w:rsidRPr="00C95820" w:rsidRDefault="004526C3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Объём диалога — до 5 реплик со стороны каждого собеседника.</w:t>
      </w:r>
    </w:p>
    <w:p w14:paraId="40269F11" w14:textId="77777777" w:rsidR="006D0785" w:rsidRPr="00C95820" w:rsidRDefault="004526C3">
      <w:pPr>
        <w:tabs>
          <w:tab w:val="left" w:pos="180"/>
        </w:tabs>
        <w:autoSpaceDE w:val="0"/>
        <w:autoSpaceDN w:val="0"/>
        <w:spacing w:before="70" w:after="0" w:line="286" w:lineRule="auto"/>
        <w:ind w:right="576"/>
        <w:rPr>
          <w:lang w:val="ru-RU"/>
        </w:rPr>
      </w:pP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коммуникативных умений </w:t>
      </w:r>
      <w:r w:rsidRPr="00C9582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монологической речи 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на базе умений, сформированных в начальной школе: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1) создание устных  связных  монологических  высказываний с использованием основных коммуникативных типов речи: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—   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—   повествование/сообщение;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2) изложение (пересказ) основного содержания прочитанного текста;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3) краткое изложение результатов выполненной проектной работы.</w:t>
      </w:r>
    </w:p>
    <w:p w14:paraId="24B117EF" w14:textId="77777777" w:rsidR="006D0785" w:rsidRPr="00C95820" w:rsidRDefault="004526C3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ключевые слова, вопросы, план и/или иллюстрации, фотографии.</w:t>
      </w:r>
    </w:p>
    <w:p w14:paraId="38EFED9D" w14:textId="77777777" w:rsidR="006D0785" w:rsidRPr="00C95820" w:rsidRDefault="004526C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Объём монологического высказывания — 5-6 фраз.</w:t>
      </w:r>
    </w:p>
    <w:p w14:paraId="677B65F1" w14:textId="77777777" w:rsidR="006D0785" w:rsidRPr="00C95820" w:rsidRDefault="006D0785">
      <w:pPr>
        <w:rPr>
          <w:lang w:val="ru-RU"/>
        </w:rPr>
        <w:sectPr w:rsidR="006D0785" w:rsidRPr="00C95820">
          <w:pgSz w:w="11900" w:h="16840"/>
          <w:pgMar w:top="298" w:right="650" w:bottom="398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0402BA74" w14:textId="77777777" w:rsidR="006D0785" w:rsidRPr="00C95820" w:rsidRDefault="006D0785">
      <w:pPr>
        <w:autoSpaceDE w:val="0"/>
        <w:autoSpaceDN w:val="0"/>
        <w:spacing w:after="78" w:line="220" w:lineRule="exact"/>
        <w:rPr>
          <w:lang w:val="ru-RU"/>
        </w:rPr>
      </w:pPr>
    </w:p>
    <w:p w14:paraId="77B796D4" w14:textId="77777777" w:rsidR="006D0785" w:rsidRPr="00C95820" w:rsidRDefault="004526C3">
      <w:pPr>
        <w:tabs>
          <w:tab w:val="left" w:pos="180"/>
        </w:tabs>
        <w:autoSpaceDE w:val="0"/>
        <w:autoSpaceDN w:val="0"/>
        <w:spacing w:after="0" w:line="286" w:lineRule="auto"/>
        <w:rPr>
          <w:lang w:val="ru-RU"/>
        </w:rPr>
      </w:pP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Аудирование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коммуникативных умений </w:t>
      </w:r>
      <w:r w:rsidRPr="00C9582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аудирования 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на базе умений, сформированных в начальной школе: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при непосредственном общении: понимание на слух речи учителя и одноклассников и </w:t>
      </w:r>
      <w:r w:rsidRPr="00C95820">
        <w:rPr>
          <w:lang w:val="ru-RU"/>
        </w:rPr>
        <w:br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вербальная/невербальная реакция на услышанное;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при опосредованном общении: дальнейшее развитие умений восприятия и понимания на слух несложных адаптированных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с опорой и без опоры на иллюстрации.</w:t>
      </w:r>
    </w:p>
    <w:p w14:paraId="5922470A" w14:textId="77777777" w:rsidR="006D0785" w:rsidRPr="00C95820" w:rsidRDefault="004526C3">
      <w:pPr>
        <w:autoSpaceDE w:val="0"/>
        <w:autoSpaceDN w:val="0"/>
        <w:spacing w:before="72" w:after="0" w:line="271" w:lineRule="auto"/>
        <w:ind w:right="864" w:firstLine="180"/>
        <w:rPr>
          <w:lang w:val="ru-RU"/>
        </w:rPr>
      </w:pP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тексте; игнорировать незнакомые слова, несущественные для понимания основного содержания.</w:t>
      </w:r>
    </w:p>
    <w:p w14:paraId="130C2693" w14:textId="77777777" w:rsidR="006D0785" w:rsidRPr="00C95820" w:rsidRDefault="004526C3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Аудирование с пониманием запрашиваемой информации предполагает умение выделять </w:t>
      </w:r>
      <w:r w:rsidRPr="00C95820">
        <w:rPr>
          <w:lang w:val="ru-RU"/>
        </w:rPr>
        <w:br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запрашиваемую информацию, представленную в эксплицитной (явной) форме, в воспринимаемом на слух тексте.</w:t>
      </w:r>
    </w:p>
    <w:p w14:paraId="54308402" w14:textId="77777777" w:rsidR="006D0785" w:rsidRPr="00C95820" w:rsidRDefault="004526C3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14:paraId="644519D0" w14:textId="77777777" w:rsidR="006D0785" w:rsidRPr="00C95820" w:rsidRDefault="004526C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Время звучания текста/текстов для аудирования — до 1 минуты.</w:t>
      </w:r>
    </w:p>
    <w:p w14:paraId="49FC3FA4" w14:textId="77777777" w:rsidR="006D0785" w:rsidRPr="00C95820" w:rsidRDefault="004526C3">
      <w:pPr>
        <w:tabs>
          <w:tab w:val="left" w:pos="180"/>
        </w:tabs>
        <w:autoSpaceDE w:val="0"/>
        <w:autoSpaceDN w:val="0"/>
        <w:spacing w:before="190" w:after="0" w:line="281" w:lineRule="auto"/>
        <w:ind w:right="432"/>
        <w:rPr>
          <w:lang w:val="ru-RU"/>
        </w:rPr>
      </w:pP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Смысловое чтение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Развитие сформированных в начальной школе умений читать про себя и понимать учебные и несложные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14:paraId="6D2252D0" w14:textId="77777777" w:rsidR="006D0785" w:rsidRPr="00C95820" w:rsidRDefault="004526C3">
      <w:pPr>
        <w:autoSpaceDE w:val="0"/>
        <w:autoSpaceDN w:val="0"/>
        <w:spacing w:before="70" w:after="0" w:line="271" w:lineRule="auto"/>
        <w:ind w:right="432" w:firstLine="180"/>
        <w:rPr>
          <w:lang w:val="ru-RU"/>
        </w:rPr>
      </w:pP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Чтение с пониманием основного содержания текста предполагает умение определять основную тему и главные факты/события в прочитанном тексте, игнорировать незнакомые слова, </w:t>
      </w:r>
      <w:r w:rsidRPr="00C95820">
        <w:rPr>
          <w:lang w:val="ru-RU"/>
        </w:rPr>
        <w:br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несущественные для понимания основного содержания.</w:t>
      </w:r>
    </w:p>
    <w:p w14:paraId="58CFE667" w14:textId="77777777" w:rsidR="006D0785" w:rsidRPr="00C95820" w:rsidRDefault="004526C3">
      <w:pPr>
        <w:tabs>
          <w:tab w:val="left" w:pos="180"/>
        </w:tabs>
        <w:autoSpaceDE w:val="0"/>
        <w:autoSpaceDN w:val="0"/>
        <w:spacing w:before="70" w:after="0" w:line="271" w:lineRule="auto"/>
        <w:ind w:right="288"/>
        <w:rPr>
          <w:lang w:val="ru-RU"/>
        </w:rPr>
      </w:pP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Чтение с пониманием запрашиваемой информации предполагает умение находить в прочитанном тексте и понимать запрашиваемую информацию, представленную в эксплицитной (явной) форме. </w:t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Чтение </w:t>
      </w:r>
      <w:proofErr w:type="spellStart"/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несплошных</w:t>
      </w:r>
      <w:proofErr w:type="spellEnd"/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 текстов (таблиц) и понимание представленной в них информации.</w:t>
      </w:r>
    </w:p>
    <w:p w14:paraId="3AC6EC8A" w14:textId="77777777" w:rsidR="006D0785" w:rsidRPr="00C95820" w:rsidRDefault="004526C3">
      <w:pPr>
        <w:autoSpaceDE w:val="0"/>
        <w:autoSpaceDN w:val="0"/>
        <w:spacing w:before="72" w:after="0" w:line="271" w:lineRule="auto"/>
        <w:ind w:right="102" w:firstLine="180"/>
        <w:jc w:val="both"/>
        <w:rPr>
          <w:lang w:val="ru-RU"/>
        </w:rPr>
      </w:pP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Тексты для чтения: беседа/диалог, рассказ, сказка, сообщение личного характера, отрывок из статьи научно-популярного характера, сообщение информационного характера, стихотворение; </w:t>
      </w:r>
      <w:proofErr w:type="spellStart"/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несплошной</w:t>
      </w:r>
      <w:proofErr w:type="spellEnd"/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 текст (таблица).</w:t>
      </w:r>
    </w:p>
    <w:p w14:paraId="7C6D2BEB" w14:textId="77777777" w:rsidR="006D0785" w:rsidRPr="00C95820" w:rsidRDefault="004526C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Объём текста/текстов для чтения — 180-200 слов.</w:t>
      </w:r>
    </w:p>
    <w:p w14:paraId="033AC2A6" w14:textId="77777777" w:rsidR="006D0785" w:rsidRPr="00C95820" w:rsidRDefault="004526C3">
      <w:pPr>
        <w:tabs>
          <w:tab w:val="left" w:pos="180"/>
        </w:tabs>
        <w:autoSpaceDE w:val="0"/>
        <w:autoSpaceDN w:val="0"/>
        <w:spacing w:before="190" w:after="0" w:line="286" w:lineRule="auto"/>
        <w:ind w:right="288"/>
        <w:rPr>
          <w:lang w:val="ru-RU"/>
        </w:rPr>
      </w:pP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Письменная речь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умений письменной речи на базе умений, сформированных в начальной школе: </w:t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списывание текста и выписывание из него слов, словосочетаний, предложений в соответствии с решаемой коммуникативной задачей;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написание коротких поздравлений с праздниками (с Новым годом, Рождеством, днём рождения); </w:t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заполнение анкет и формуляров: сообщение о себе основных сведений в соответствии с нормами, принятыми в стране/странах изучаемого языка;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написание электронного сообщения личного характера: сообщение кратких сведений о себе; оформление обращения, завершающей фразы и подписи в соответствии с нормами неофициального общения, принятыми в стране/странах изучаемого языка. Объём сообщения — до 60 слов.</w:t>
      </w:r>
    </w:p>
    <w:p w14:paraId="0049F98E" w14:textId="77777777" w:rsidR="006D0785" w:rsidRPr="00C95820" w:rsidRDefault="006D0785">
      <w:pPr>
        <w:rPr>
          <w:lang w:val="ru-RU"/>
        </w:rPr>
        <w:sectPr w:rsidR="006D0785" w:rsidRPr="00C95820">
          <w:pgSz w:w="11900" w:h="16840"/>
          <w:pgMar w:top="298" w:right="648" w:bottom="476" w:left="666" w:header="720" w:footer="720" w:gutter="0"/>
          <w:cols w:space="720" w:equalWidth="0">
            <w:col w:w="10586" w:space="0"/>
          </w:cols>
          <w:docGrid w:linePitch="360"/>
        </w:sectPr>
      </w:pPr>
    </w:p>
    <w:p w14:paraId="30F76640" w14:textId="77777777" w:rsidR="006D0785" w:rsidRPr="00C95820" w:rsidRDefault="006D0785">
      <w:pPr>
        <w:autoSpaceDE w:val="0"/>
        <w:autoSpaceDN w:val="0"/>
        <w:spacing w:after="78" w:line="220" w:lineRule="exact"/>
        <w:rPr>
          <w:lang w:val="ru-RU"/>
        </w:rPr>
      </w:pPr>
    </w:p>
    <w:p w14:paraId="1E1A6F6D" w14:textId="77777777" w:rsidR="006D0785" w:rsidRPr="00C95820" w:rsidRDefault="004526C3">
      <w:pPr>
        <w:tabs>
          <w:tab w:val="left" w:pos="180"/>
        </w:tabs>
        <w:autoSpaceDE w:val="0"/>
        <w:autoSpaceDN w:val="0"/>
        <w:spacing w:after="0" w:line="281" w:lineRule="auto"/>
        <w:ind w:right="144"/>
        <w:rPr>
          <w:lang w:val="ru-RU"/>
        </w:rPr>
      </w:pP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ЯЗЫКОВЫЕ ЗНАНИЯ И УМЕНИЯ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Фонетическая сторона речи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Различение на  слух  и  адекватное,  без  ошибок, 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14:paraId="77316B6E" w14:textId="77777777" w:rsidR="006D0785" w:rsidRPr="00C95820" w:rsidRDefault="004526C3">
      <w:pPr>
        <w:autoSpaceDE w:val="0"/>
        <w:autoSpaceDN w:val="0"/>
        <w:spacing w:before="70" w:after="0" w:line="271" w:lineRule="auto"/>
        <w:ind w:right="864" w:firstLine="180"/>
        <w:rPr>
          <w:lang w:val="ru-RU"/>
        </w:rPr>
      </w:pP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</w:t>
      </w:r>
      <w:r w:rsidRPr="00C95820">
        <w:rPr>
          <w:lang w:val="ru-RU"/>
        </w:rPr>
        <w:br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демонстрирующее понимание текста.</w:t>
      </w:r>
    </w:p>
    <w:p w14:paraId="3DF35C10" w14:textId="77777777" w:rsidR="006D0785" w:rsidRPr="00C95820" w:rsidRDefault="004526C3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Тексты для чтения вслух: беседа/диалог, рассказ, отрывок из статьи научно-популярного характера, сообщение информационного характера.</w:t>
      </w:r>
    </w:p>
    <w:p w14:paraId="3C1FAA74" w14:textId="77777777" w:rsidR="006D0785" w:rsidRPr="00C95820" w:rsidRDefault="004526C3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Объём текста для чтения вслух — до 90 слов.</w:t>
      </w:r>
    </w:p>
    <w:p w14:paraId="25DAF969" w14:textId="77777777" w:rsidR="006D0785" w:rsidRPr="00C95820" w:rsidRDefault="004526C3">
      <w:pPr>
        <w:autoSpaceDE w:val="0"/>
        <w:autoSpaceDN w:val="0"/>
        <w:spacing w:before="190" w:after="0" w:line="262" w:lineRule="auto"/>
        <w:ind w:left="180" w:right="6192"/>
        <w:rPr>
          <w:lang w:val="ru-RU"/>
        </w:rPr>
      </w:pPr>
      <w:r w:rsidRPr="00C9582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Графика, орфография и пунктуация </w:t>
      </w:r>
      <w:r w:rsidRPr="00C95820">
        <w:rPr>
          <w:lang w:val="ru-RU"/>
        </w:rPr>
        <w:br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Правильное написание изученных слов.</w:t>
      </w:r>
    </w:p>
    <w:p w14:paraId="5C9EFFBE" w14:textId="77777777" w:rsidR="006D0785" w:rsidRPr="00C95820" w:rsidRDefault="004526C3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апострофа.</w:t>
      </w:r>
    </w:p>
    <w:p w14:paraId="5AC60A9E" w14:textId="77777777" w:rsidR="006D0785" w:rsidRPr="00C95820" w:rsidRDefault="004526C3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14:paraId="7A922D21" w14:textId="77777777" w:rsidR="006D0785" w:rsidRPr="00C95820" w:rsidRDefault="004526C3">
      <w:pPr>
        <w:tabs>
          <w:tab w:val="left" w:pos="180"/>
        </w:tabs>
        <w:autoSpaceDE w:val="0"/>
        <w:autoSpaceDN w:val="0"/>
        <w:spacing w:before="190" w:after="0" w:line="281" w:lineRule="auto"/>
        <w:ind w:right="288"/>
        <w:rPr>
          <w:lang w:val="ru-RU"/>
        </w:rPr>
      </w:pP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Лексическая сторона речи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14:paraId="54DA541B" w14:textId="77777777" w:rsidR="006D0785" w:rsidRPr="00C95820" w:rsidRDefault="004526C3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Объём изучаемой лексики: 625 лексических единиц для продуктивного использования (включая 500 лексических единиц, изученных в начальной школе) и 675 лексических единиц для рецептивного усвоения (включая 625 лексических единиц продуктивного минимума).</w:t>
      </w:r>
    </w:p>
    <w:p w14:paraId="56D9793B" w14:textId="77777777" w:rsidR="006D0785" w:rsidRPr="00C95820" w:rsidRDefault="004526C3">
      <w:pPr>
        <w:tabs>
          <w:tab w:val="left" w:pos="180"/>
        </w:tabs>
        <w:autoSpaceDE w:val="0"/>
        <w:autoSpaceDN w:val="0"/>
        <w:spacing w:before="70" w:after="0" w:line="286" w:lineRule="auto"/>
        <w:ind w:right="144"/>
        <w:rPr>
          <w:lang w:val="ru-RU"/>
        </w:rPr>
      </w:pP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Основные способы словообразования: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аффиксация: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образование имён существительных при помощи суффиксов -</w:t>
      </w:r>
      <w:r>
        <w:rPr>
          <w:rFonts w:ascii="Times New Roman" w:eastAsia="Times New Roman" w:hAnsi="Times New Roman"/>
          <w:color w:val="000000"/>
          <w:sz w:val="24"/>
        </w:rPr>
        <w:t>er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/-</w:t>
      </w:r>
      <w:r>
        <w:rPr>
          <w:rFonts w:ascii="Times New Roman" w:eastAsia="Times New Roman" w:hAnsi="Times New Roman"/>
          <w:color w:val="000000"/>
          <w:sz w:val="24"/>
        </w:rPr>
        <w:t>or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teacher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visitor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), 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ist</w:t>
      </w:r>
      <w:proofErr w:type="spellEnd"/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scientist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tourist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), 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sion</w:t>
      </w:r>
      <w:proofErr w:type="spellEnd"/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/-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tion</w:t>
      </w:r>
      <w:proofErr w:type="spellEnd"/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dis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cussion</w:t>
      </w:r>
      <w:proofErr w:type="spellEnd"/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invitation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образование имён  прилагательных при помощи суффиксов 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ful</w:t>
      </w:r>
      <w:proofErr w:type="spellEnd"/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wonderful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), 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ian</w:t>
      </w:r>
      <w:proofErr w:type="spellEnd"/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/-</w:t>
      </w:r>
      <w:r>
        <w:rPr>
          <w:rFonts w:ascii="Times New Roman" w:eastAsia="Times New Roman" w:hAnsi="Times New Roman"/>
          <w:color w:val="000000"/>
          <w:sz w:val="24"/>
        </w:rPr>
        <w:t>an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C95820">
        <w:rPr>
          <w:lang w:val="ru-RU"/>
        </w:rPr>
        <w:br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(</w:t>
      </w:r>
      <w:r>
        <w:rPr>
          <w:rFonts w:ascii="Times New Roman" w:eastAsia="Times New Roman" w:hAnsi="Times New Roman"/>
          <w:color w:val="000000"/>
          <w:sz w:val="24"/>
        </w:rPr>
        <w:t>Russian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American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образование наречий при помощи суффикса 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ly</w:t>
      </w:r>
      <w:proofErr w:type="spellEnd"/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recently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образование имён прилагательных, имён существительных и наречий при помощи отрицательного префикса </w:t>
      </w:r>
      <w:r>
        <w:rPr>
          <w:rFonts w:ascii="Times New Roman" w:eastAsia="Times New Roman" w:hAnsi="Times New Roman"/>
          <w:color w:val="000000"/>
          <w:sz w:val="24"/>
        </w:rPr>
        <w:t>un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- (</w:t>
      </w:r>
      <w:r>
        <w:rPr>
          <w:rFonts w:ascii="Times New Roman" w:eastAsia="Times New Roman" w:hAnsi="Times New Roman"/>
          <w:color w:val="000000"/>
          <w:sz w:val="24"/>
        </w:rPr>
        <w:t>unhappy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unreality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unusually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14:paraId="700CBC13" w14:textId="77777777" w:rsidR="006D0785" w:rsidRPr="00C95820" w:rsidRDefault="004526C3">
      <w:pPr>
        <w:tabs>
          <w:tab w:val="left" w:pos="180"/>
        </w:tabs>
        <w:autoSpaceDE w:val="0"/>
        <w:autoSpaceDN w:val="0"/>
        <w:spacing w:before="190" w:after="0" w:line="271" w:lineRule="auto"/>
        <w:ind w:right="720"/>
        <w:rPr>
          <w:lang w:val="ru-RU"/>
        </w:rPr>
      </w:pP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Грамматическая сторона речи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14:paraId="33981778" w14:textId="77777777" w:rsidR="006D0785" w:rsidRPr="00C95820" w:rsidRDefault="004526C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Предложения с несколькими обстоятельствами, следующими в определённом порядке.</w:t>
      </w:r>
    </w:p>
    <w:p w14:paraId="6CC92617" w14:textId="77777777" w:rsidR="006D0785" w:rsidRPr="00C95820" w:rsidRDefault="004526C3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Вопросительные предложения (альтернативный и разделительный вопросы в </w:t>
      </w:r>
      <w:r>
        <w:rPr>
          <w:rFonts w:ascii="Times New Roman" w:eastAsia="Times New Roman" w:hAnsi="Times New Roman"/>
          <w:color w:val="000000"/>
          <w:sz w:val="24"/>
        </w:rPr>
        <w:t>Present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Past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Future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Simple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Tense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14:paraId="7BC735D7" w14:textId="77777777" w:rsidR="006D0785" w:rsidRPr="00C95820" w:rsidRDefault="004526C3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Глаголы в </w:t>
      </w:r>
      <w:proofErr w:type="spellStart"/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видо</w:t>
      </w:r>
      <w:proofErr w:type="spellEnd"/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-временных формах действительного залога в изъявительном наклонении в </w:t>
      </w:r>
      <w:r>
        <w:rPr>
          <w:rFonts w:ascii="Times New Roman" w:eastAsia="Times New Roman" w:hAnsi="Times New Roman"/>
          <w:color w:val="000000"/>
          <w:sz w:val="24"/>
        </w:rPr>
        <w:t>Present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Perfect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Tense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 в повествовательных (утвердительных и отрицательных) и вопросительных </w:t>
      </w:r>
      <w:r w:rsidRPr="00C95820">
        <w:rPr>
          <w:lang w:val="ru-RU"/>
        </w:rPr>
        <w:br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предложениях.</w:t>
      </w:r>
    </w:p>
    <w:p w14:paraId="2469721E" w14:textId="77777777" w:rsidR="006D0785" w:rsidRPr="00C95820" w:rsidRDefault="004526C3">
      <w:pPr>
        <w:autoSpaceDE w:val="0"/>
        <w:autoSpaceDN w:val="0"/>
        <w:spacing w:before="70" w:after="0" w:line="230" w:lineRule="auto"/>
        <w:jc w:val="center"/>
        <w:rPr>
          <w:lang w:val="ru-RU"/>
        </w:rPr>
      </w:pP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Имена существительные во множественном числе, в том числе имена существительные, имеющие</w:t>
      </w:r>
    </w:p>
    <w:p w14:paraId="7C4BA9DC" w14:textId="77777777" w:rsidR="006D0785" w:rsidRPr="00C95820" w:rsidRDefault="006D0785">
      <w:pPr>
        <w:rPr>
          <w:lang w:val="ru-RU"/>
        </w:rPr>
        <w:sectPr w:rsidR="006D0785" w:rsidRPr="00C95820">
          <w:pgSz w:w="11900" w:h="16840"/>
          <w:pgMar w:top="298" w:right="698" w:bottom="416" w:left="666" w:header="720" w:footer="720" w:gutter="0"/>
          <w:cols w:space="720" w:equalWidth="0">
            <w:col w:w="10536" w:space="0"/>
          </w:cols>
          <w:docGrid w:linePitch="360"/>
        </w:sectPr>
      </w:pPr>
    </w:p>
    <w:p w14:paraId="7DC04944" w14:textId="77777777" w:rsidR="006D0785" w:rsidRPr="00C95820" w:rsidRDefault="006D0785">
      <w:pPr>
        <w:autoSpaceDE w:val="0"/>
        <w:autoSpaceDN w:val="0"/>
        <w:spacing w:after="66" w:line="220" w:lineRule="exact"/>
        <w:rPr>
          <w:lang w:val="ru-RU"/>
        </w:rPr>
      </w:pPr>
    </w:p>
    <w:p w14:paraId="54C7A8B8" w14:textId="77777777" w:rsidR="006D0785" w:rsidRPr="00C95820" w:rsidRDefault="004526C3">
      <w:pPr>
        <w:autoSpaceDE w:val="0"/>
        <w:autoSpaceDN w:val="0"/>
        <w:spacing w:after="0" w:line="230" w:lineRule="auto"/>
        <w:rPr>
          <w:lang w:val="ru-RU"/>
        </w:rPr>
      </w:pP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форму только множественного числа.</w:t>
      </w:r>
    </w:p>
    <w:p w14:paraId="0AA06DCB" w14:textId="77777777" w:rsidR="006D0785" w:rsidRPr="00C95820" w:rsidRDefault="004526C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Имена существительные с причастиями настоящего и прошедшего времени.</w:t>
      </w:r>
    </w:p>
    <w:p w14:paraId="47A0BB25" w14:textId="77777777" w:rsidR="006D0785" w:rsidRPr="00C95820" w:rsidRDefault="004526C3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Наречия в положительной, сравнительной и превосходной степенях, образованные по правилу, и исключения.</w:t>
      </w:r>
    </w:p>
    <w:p w14:paraId="7C384F55" w14:textId="77777777" w:rsidR="006D0785" w:rsidRPr="00C95820" w:rsidRDefault="004526C3">
      <w:pPr>
        <w:tabs>
          <w:tab w:val="left" w:pos="180"/>
        </w:tabs>
        <w:autoSpaceDE w:val="0"/>
        <w:autoSpaceDN w:val="0"/>
        <w:spacing w:before="190" w:after="0"/>
        <w:ind w:right="288"/>
        <w:rPr>
          <w:lang w:val="ru-RU"/>
        </w:rPr>
      </w:pP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СОЦИОКУЛЬТУРНЫЕ ЗНАНИЯ И УМЕНИЯ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Знание и использование социокультурных элементов речевого поведенческого этикета в стране/странах изучаемого языка в рамках тематического содержания (в ситуациях общения, в том числе «В семье», «В школе», «На улице»).</w:t>
      </w:r>
    </w:p>
    <w:p w14:paraId="1748685E" w14:textId="77777777" w:rsidR="006D0785" w:rsidRPr="00C95820" w:rsidRDefault="004526C3">
      <w:pPr>
        <w:autoSpaceDE w:val="0"/>
        <w:autoSpaceDN w:val="0"/>
        <w:spacing w:before="70" w:after="0" w:line="271" w:lineRule="auto"/>
        <w:ind w:right="576" w:firstLine="180"/>
        <w:rPr>
          <w:lang w:val="ru-RU"/>
        </w:rPr>
      </w:pP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 (некоторые национальные праздники, традиции в проведении досуга и питании).</w:t>
      </w:r>
    </w:p>
    <w:p w14:paraId="4FD8949F" w14:textId="77777777" w:rsidR="006D0785" w:rsidRPr="00C95820" w:rsidRDefault="004526C3">
      <w:pPr>
        <w:autoSpaceDE w:val="0"/>
        <w:autoSpaceDN w:val="0"/>
        <w:spacing w:before="72" w:after="0" w:line="281" w:lineRule="auto"/>
        <w:ind w:right="144" w:firstLine="180"/>
        <w:rPr>
          <w:lang w:val="ru-RU"/>
        </w:rPr>
      </w:pP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Знание социокультурного портрета родной страны и страны/стран изучаемого языка: знакомство с традициями проведения основных национальных праздников (Рождества, Нового года и т. д.); с особенностями образа жизни и культуры страны/ стран изучаемого языка (известных </w:t>
      </w:r>
      <w:r w:rsidRPr="00C95820">
        <w:rPr>
          <w:lang w:val="ru-RU"/>
        </w:rPr>
        <w:br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достопримечательностях, выдающихся людях); с доступными в языковом отношении образцами детской поэзии и прозы на английском языке.</w:t>
      </w:r>
    </w:p>
    <w:p w14:paraId="42CA73A0" w14:textId="77777777" w:rsidR="006D0785" w:rsidRPr="00C95820" w:rsidRDefault="004526C3">
      <w:pPr>
        <w:tabs>
          <w:tab w:val="left" w:pos="180"/>
        </w:tabs>
        <w:autoSpaceDE w:val="0"/>
        <w:autoSpaceDN w:val="0"/>
        <w:spacing w:before="70" w:after="0" w:line="283" w:lineRule="auto"/>
        <w:rPr>
          <w:lang w:val="ru-RU"/>
        </w:rPr>
      </w:pP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умений: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писать свои имя и фамилию, а также имена и фамилии своих родственников и друзей на английском языке;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правильно оформлять свой адрес на английском языке (в анкете, формуляре);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кратко представлять Россию и страну/страны изучаемого языка;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питании).</w:t>
      </w:r>
    </w:p>
    <w:p w14:paraId="6BC28F1F" w14:textId="77777777" w:rsidR="006D0785" w:rsidRPr="00C95820" w:rsidRDefault="004526C3">
      <w:pPr>
        <w:autoSpaceDE w:val="0"/>
        <w:autoSpaceDN w:val="0"/>
        <w:spacing w:before="190" w:after="0" w:line="262" w:lineRule="auto"/>
        <w:ind w:left="180" w:right="864"/>
        <w:rPr>
          <w:lang w:val="ru-RU"/>
        </w:rPr>
      </w:pPr>
      <w:r w:rsidRPr="00C9582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КОМПЕНСАТОРНЫЕ УМЕНИЯ </w:t>
      </w:r>
      <w:r w:rsidRPr="00C95820">
        <w:rPr>
          <w:lang w:val="ru-RU"/>
        </w:rPr>
        <w:br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Использование при чтении и аудировании языковой, в том числе контекстуальной, догадки.</w:t>
      </w:r>
    </w:p>
    <w:p w14:paraId="21F99BD7" w14:textId="77777777" w:rsidR="006D0785" w:rsidRPr="00C95820" w:rsidRDefault="004526C3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Использование в качестве опоры при порождении собственных высказываний ключевых слов, плана.</w:t>
      </w:r>
    </w:p>
    <w:p w14:paraId="7FDC3914" w14:textId="77777777" w:rsidR="006D0785" w:rsidRPr="00C95820" w:rsidRDefault="004526C3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14:paraId="3E86BA63" w14:textId="77777777" w:rsidR="006D0785" w:rsidRPr="00C95820" w:rsidRDefault="006D0785">
      <w:pPr>
        <w:rPr>
          <w:lang w:val="ru-RU"/>
        </w:rPr>
        <w:sectPr w:rsidR="006D0785" w:rsidRPr="00C95820">
          <w:pgSz w:w="11900" w:h="16840"/>
          <w:pgMar w:top="286" w:right="678" w:bottom="1440" w:left="666" w:header="720" w:footer="720" w:gutter="0"/>
          <w:cols w:space="720" w:equalWidth="0">
            <w:col w:w="10556" w:space="0"/>
          </w:cols>
          <w:docGrid w:linePitch="360"/>
        </w:sectPr>
      </w:pPr>
    </w:p>
    <w:p w14:paraId="51A94733" w14:textId="77777777" w:rsidR="006D0785" w:rsidRPr="00C95820" w:rsidRDefault="006D0785">
      <w:pPr>
        <w:autoSpaceDE w:val="0"/>
        <w:autoSpaceDN w:val="0"/>
        <w:spacing w:after="78" w:line="220" w:lineRule="exact"/>
        <w:rPr>
          <w:lang w:val="ru-RU"/>
        </w:rPr>
      </w:pPr>
    </w:p>
    <w:p w14:paraId="661D4432" w14:textId="77777777" w:rsidR="006D0785" w:rsidRPr="00C95820" w:rsidRDefault="004526C3">
      <w:pPr>
        <w:autoSpaceDE w:val="0"/>
        <w:autoSpaceDN w:val="0"/>
        <w:spacing w:after="0" w:line="230" w:lineRule="auto"/>
        <w:rPr>
          <w:lang w:val="ru-RU"/>
        </w:rPr>
      </w:pPr>
      <w:r w:rsidRPr="00C95820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14:paraId="0BCE15BF" w14:textId="77777777" w:rsidR="006D0785" w:rsidRPr="00C95820" w:rsidRDefault="004526C3">
      <w:pPr>
        <w:tabs>
          <w:tab w:val="left" w:pos="180"/>
        </w:tabs>
        <w:autoSpaceDE w:val="0"/>
        <w:autoSpaceDN w:val="0"/>
        <w:spacing w:before="346" w:after="0" w:line="262" w:lineRule="auto"/>
        <w:ind w:right="432"/>
        <w:rPr>
          <w:lang w:val="ru-RU"/>
        </w:rPr>
      </w:pP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Изучение английского языка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7C250338" w14:textId="77777777" w:rsidR="006D0785" w:rsidRPr="00C95820" w:rsidRDefault="004526C3">
      <w:pPr>
        <w:autoSpaceDE w:val="0"/>
        <w:autoSpaceDN w:val="0"/>
        <w:spacing w:before="262" w:after="0" w:line="230" w:lineRule="auto"/>
        <w:rPr>
          <w:lang w:val="ru-RU"/>
        </w:rPr>
      </w:pPr>
      <w:r w:rsidRPr="00C95820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14:paraId="32F97C72" w14:textId="77777777" w:rsidR="006D0785" w:rsidRPr="00C95820" w:rsidRDefault="004526C3">
      <w:pPr>
        <w:autoSpaceDE w:val="0"/>
        <w:autoSpaceDN w:val="0"/>
        <w:spacing w:before="166" w:after="0" w:line="281" w:lineRule="auto"/>
        <w:ind w:right="576" w:firstLine="180"/>
        <w:rPr>
          <w:lang w:val="ru-RU"/>
        </w:rPr>
      </w:pP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</w:p>
    <w:p w14:paraId="2827FA0E" w14:textId="77777777" w:rsidR="006D0785" w:rsidRPr="00C95820" w:rsidRDefault="004526C3">
      <w:pPr>
        <w:tabs>
          <w:tab w:val="left" w:pos="180"/>
        </w:tabs>
        <w:autoSpaceDE w:val="0"/>
        <w:autoSpaceDN w:val="0"/>
        <w:spacing w:before="192" w:after="0" w:line="288" w:lineRule="auto"/>
        <w:rPr>
          <w:lang w:val="ru-RU"/>
        </w:rPr>
      </w:pP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Личностные результаты 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освоения программы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Гражданского воспитания</w:t>
      </w:r>
      <w:r w:rsidRPr="00C9582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: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активное участие в жизни семьи, Организации, местного сообщества, родного края, страны; </w:t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неприятие любых форм экстремизма, дискриминации; понимание роли различных социальных институтов в жизни человека;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</w:t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представление о способах противодействия коррупции; готовность к разнообразной совместной деятельности, стремление к взаимопониманию и взаимопомощи, активное участие в школьном самоуправлении;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готовность к участию в гуманитарной деятельности (</w:t>
      </w:r>
      <w:proofErr w:type="spellStart"/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волонтёрство</w:t>
      </w:r>
      <w:proofErr w:type="spellEnd"/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, помощь людям, нуждающимся в ней).</w:t>
      </w:r>
    </w:p>
    <w:p w14:paraId="20B0C05B" w14:textId="77777777" w:rsidR="006D0785" w:rsidRPr="00C95820" w:rsidRDefault="004526C3">
      <w:pPr>
        <w:tabs>
          <w:tab w:val="left" w:pos="180"/>
        </w:tabs>
        <w:autoSpaceDE w:val="0"/>
        <w:autoSpaceDN w:val="0"/>
        <w:spacing w:before="70" w:after="0" w:line="286" w:lineRule="auto"/>
        <w:ind w:right="432"/>
        <w:rPr>
          <w:lang w:val="ru-RU"/>
        </w:rPr>
      </w:pP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Патриотического воспитания</w:t>
      </w:r>
      <w:r w:rsidRPr="00C9582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: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ценностное отношение к достижениям своей Родины – России, к науке, искусству, спорту, технологиям, боевым подвигам и трудовым достижениям народа;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14:paraId="37D031A9" w14:textId="77777777" w:rsidR="006D0785" w:rsidRPr="00C95820" w:rsidRDefault="004526C3">
      <w:pPr>
        <w:tabs>
          <w:tab w:val="left" w:pos="180"/>
        </w:tabs>
        <w:autoSpaceDE w:val="0"/>
        <w:autoSpaceDN w:val="0"/>
        <w:spacing w:before="70" w:after="0" w:line="281" w:lineRule="auto"/>
        <w:ind w:right="288"/>
        <w:rPr>
          <w:lang w:val="ru-RU"/>
        </w:rPr>
      </w:pP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Духовно-нравственного воспитания</w:t>
      </w:r>
      <w:r w:rsidRPr="00C9582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: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ориентация на моральные ценности и нормы в ситуациях нравственного выбора;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14:paraId="490DE8A0" w14:textId="77777777" w:rsidR="006D0785" w:rsidRPr="00C95820" w:rsidRDefault="004526C3">
      <w:pPr>
        <w:tabs>
          <w:tab w:val="left" w:pos="180"/>
        </w:tabs>
        <w:autoSpaceDE w:val="0"/>
        <w:autoSpaceDN w:val="0"/>
        <w:spacing w:before="70" w:after="0"/>
        <w:ind w:right="288"/>
        <w:rPr>
          <w:lang w:val="ru-RU"/>
        </w:rPr>
      </w:pPr>
      <w:r w:rsidRPr="00C95820">
        <w:rPr>
          <w:lang w:val="ru-RU"/>
        </w:rPr>
        <w:tab/>
      </w:r>
      <w:proofErr w:type="spellStart"/>
      <w:r w:rsidRPr="00C9582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Эстетическоговоспитания</w:t>
      </w:r>
      <w:proofErr w:type="spellEnd"/>
      <w:r w:rsidRPr="00C9582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: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</w:t>
      </w:r>
    </w:p>
    <w:p w14:paraId="35A21FDC" w14:textId="77777777" w:rsidR="006D0785" w:rsidRPr="00C95820" w:rsidRDefault="006D0785">
      <w:pPr>
        <w:rPr>
          <w:lang w:val="ru-RU"/>
        </w:rPr>
        <w:sectPr w:rsidR="006D0785" w:rsidRPr="00C95820">
          <w:pgSz w:w="11900" w:h="16840"/>
          <w:pgMar w:top="298" w:right="650" w:bottom="42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27AD1DAE" w14:textId="77777777" w:rsidR="006D0785" w:rsidRPr="00C95820" w:rsidRDefault="006D0785">
      <w:pPr>
        <w:autoSpaceDE w:val="0"/>
        <w:autoSpaceDN w:val="0"/>
        <w:spacing w:after="78" w:line="220" w:lineRule="exact"/>
        <w:rPr>
          <w:lang w:val="ru-RU"/>
        </w:rPr>
      </w:pPr>
    </w:p>
    <w:p w14:paraId="37585F1F" w14:textId="77777777" w:rsidR="006D0785" w:rsidRPr="00C95820" w:rsidRDefault="004526C3">
      <w:pPr>
        <w:tabs>
          <w:tab w:val="left" w:pos="180"/>
        </w:tabs>
        <w:autoSpaceDE w:val="0"/>
        <w:autoSpaceDN w:val="0"/>
        <w:spacing w:after="0" w:line="271" w:lineRule="auto"/>
        <w:ind w:right="144"/>
        <w:rPr>
          <w:lang w:val="ru-RU"/>
        </w:rPr>
      </w:pP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стремление к самовыражению в разных видах искусства.</w:t>
      </w:r>
    </w:p>
    <w:p w14:paraId="544609F8" w14:textId="77777777" w:rsidR="006D0785" w:rsidRPr="00C95820" w:rsidRDefault="004526C3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Физического воспитания, формирования культуры здоровья и эмоционального благополучия</w:t>
      </w:r>
      <w:r w:rsidRPr="00C9582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: </w:t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ценности жизни;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соблюдение правил безопасности, в том числе навыков безопасного поведения в интернет-среде; </w:t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способность адаптироваться к стрессовым ситуациям и меняющимся социальным, </w:t>
      </w:r>
      <w:r w:rsidRPr="00C95820">
        <w:rPr>
          <w:lang w:val="ru-RU"/>
        </w:rPr>
        <w:br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информационным и природным условиям, в том числе осмысляя собственный опыт и выстраивая дальнейшие цели;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умение принимать себя и других, не осуждая;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умение осознавать эмоциональное состояние себя и других, умение управлять собственным эмоциональным состоянием;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 навыка рефлексии, признание своего права на ошибку и такого же права другого человека.</w:t>
      </w:r>
    </w:p>
    <w:p w14:paraId="1DF9438A" w14:textId="77777777" w:rsidR="006D0785" w:rsidRPr="00C95820" w:rsidRDefault="004526C3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Трудового воспитания</w:t>
      </w:r>
      <w:r w:rsidRPr="00C9582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: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установка на активное участие в решении практических задач (в рамках семьи,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готовность адаптироваться в профессиональной среде;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уважение к труду и результатам трудовой деятельности;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14:paraId="7EA0D3CE" w14:textId="77777777" w:rsidR="006D0785" w:rsidRPr="00C95820" w:rsidRDefault="004526C3">
      <w:pPr>
        <w:tabs>
          <w:tab w:val="left" w:pos="180"/>
        </w:tabs>
        <w:autoSpaceDE w:val="0"/>
        <w:autoSpaceDN w:val="0"/>
        <w:spacing w:before="72" w:after="0" w:line="286" w:lineRule="auto"/>
        <w:rPr>
          <w:lang w:val="ru-RU"/>
        </w:rPr>
      </w:pP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Экологического воспитания</w:t>
      </w:r>
      <w:r w:rsidRPr="00C9582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: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</w:t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своей роли как гражданина и потребителя в условиях взаимосвязи природной, </w:t>
      </w:r>
      <w:r w:rsidRPr="00C95820">
        <w:rPr>
          <w:lang w:val="ru-RU"/>
        </w:rPr>
        <w:br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технологической и социальной сред;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готовность к участию в практической деятельности экологической направленности.</w:t>
      </w:r>
    </w:p>
    <w:p w14:paraId="7AEA7B65" w14:textId="77777777" w:rsidR="006D0785" w:rsidRPr="00C95820" w:rsidRDefault="004526C3">
      <w:pPr>
        <w:tabs>
          <w:tab w:val="left" w:pos="180"/>
        </w:tabs>
        <w:autoSpaceDE w:val="0"/>
        <w:autoSpaceDN w:val="0"/>
        <w:spacing w:before="70" w:after="0" w:line="281" w:lineRule="auto"/>
        <w:ind w:right="144"/>
        <w:rPr>
          <w:lang w:val="ru-RU"/>
        </w:rPr>
      </w:pP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Ценности научного познания</w:t>
      </w:r>
      <w:r w:rsidRPr="00C9582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: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овладение языковой и читательской культурой как средством познания мира;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овладение основными навыками исследовательской деятельности, установка на осмысление опыта,</w:t>
      </w:r>
    </w:p>
    <w:p w14:paraId="108CD1BF" w14:textId="77777777" w:rsidR="006D0785" w:rsidRPr="00C95820" w:rsidRDefault="006D0785">
      <w:pPr>
        <w:rPr>
          <w:lang w:val="ru-RU"/>
        </w:rPr>
        <w:sectPr w:rsidR="006D0785" w:rsidRPr="00C95820">
          <w:pgSz w:w="11900" w:h="16840"/>
          <w:pgMar w:top="298" w:right="640" w:bottom="428" w:left="666" w:header="720" w:footer="720" w:gutter="0"/>
          <w:cols w:space="720" w:equalWidth="0">
            <w:col w:w="10594" w:space="0"/>
          </w:cols>
          <w:docGrid w:linePitch="360"/>
        </w:sectPr>
      </w:pPr>
    </w:p>
    <w:p w14:paraId="05575033" w14:textId="77777777" w:rsidR="006D0785" w:rsidRPr="00C95820" w:rsidRDefault="006D0785">
      <w:pPr>
        <w:autoSpaceDE w:val="0"/>
        <w:autoSpaceDN w:val="0"/>
        <w:spacing w:after="66" w:line="220" w:lineRule="exact"/>
        <w:rPr>
          <w:lang w:val="ru-RU"/>
        </w:rPr>
      </w:pPr>
    </w:p>
    <w:p w14:paraId="01AC76C5" w14:textId="77777777" w:rsidR="006D0785" w:rsidRPr="00C95820" w:rsidRDefault="004526C3">
      <w:pPr>
        <w:autoSpaceDE w:val="0"/>
        <w:autoSpaceDN w:val="0"/>
        <w:spacing w:after="0" w:line="262" w:lineRule="auto"/>
        <w:ind w:right="864"/>
        <w:rPr>
          <w:lang w:val="ru-RU"/>
        </w:rPr>
      </w:pP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наблюдений, поступков и стремление совершенствовать пути достижения индивидуального и коллективного благополучия.</w:t>
      </w:r>
    </w:p>
    <w:p w14:paraId="5055068F" w14:textId="77777777" w:rsidR="006D0785" w:rsidRPr="00C95820" w:rsidRDefault="004526C3">
      <w:pPr>
        <w:tabs>
          <w:tab w:val="left" w:pos="180"/>
        </w:tabs>
        <w:autoSpaceDE w:val="0"/>
        <w:autoSpaceDN w:val="0"/>
        <w:spacing w:before="70" w:after="0" w:line="290" w:lineRule="auto"/>
        <w:rPr>
          <w:lang w:val="ru-RU"/>
        </w:rPr>
      </w:pP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Личностные результаты, обеспечивающие адаптацию </w:t>
      </w:r>
      <w:proofErr w:type="spellStart"/>
      <w:r w:rsidRPr="00C9582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обучающегосяк</w:t>
      </w:r>
      <w:proofErr w:type="spellEnd"/>
      <w:r w:rsidRPr="00C9582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 изменяющимся условиям социальной и природной среды, включают</w:t>
      </w:r>
      <w:r w:rsidRPr="00C9582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: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</w:t>
      </w:r>
      <w:r w:rsidRPr="00C95820">
        <w:rPr>
          <w:lang w:val="ru-RU"/>
        </w:rPr>
        <w:br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деятельности, а также в рамках социального взаимодействия с людьми из другой культурной среды; </w:t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способность обучающихся взаимодействовать в условиях неопределённости, открытость опыту и знаниям других;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компетентностей, планировать своё развитие; </w:t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— оперировать </w:t>
      </w:r>
      <w:r w:rsidRPr="00C95820">
        <w:rPr>
          <w:lang w:val="ru-RU"/>
        </w:rPr>
        <w:br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понятиями), а также оперировать терминами и представлениями в области концепции устойчивого развития;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умение анализировать и выявлять взаимосвязи природы, общества и экономики;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умение оценивать свои действия с учётом влияния на окружающую среду, достижений целей и преодоления вызовов, возможных глобальных последствий;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способность обучающихся осознавать стрессовую ситуацию, оценивать происходящие изменения и их последствия;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стрессовую ситуацию как вызов, требующий контрмер;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оценивать ситуацию стресса, корректировать принимаемые решения и действия;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быть готовым действовать в отсутствие гарантий успеха.</w:t>
      </w:r>
    </w:p>
    <w:p w14:paraId="68E96F1F" w14:textId="77777777" w:rsidR="006D0785" w:rsidRPr="00C95820" w:rsidRDefault="004526C3">
      <w:pPr>
        <w:autoSpaceDE w:val="0"/>
        <w:autoSpaceDN w:val="0"/>
        <w:spacing w:before="264" w:after="0" w:line="230" w:lineRule="auto"/>
        <w:rPr>
          <w:lang w:val="ru-RU"/>
        </w:rPr>
      </w:pPr>
      <w:r w:rsidRPr="00C95820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14:paraId="5E58DA91" w14:textId="77777777" w:rsidR="006D0785" w:rsidRPr="00C95820" w:rsidRDefault="004526C3">
      <w:pPr>
        <w:tabs>
          <w:tab w:val="left" w:pos="180"/>
        </w:tabs>
        <w:autoSpaceDE w:val="0"/>
        <w:autoSpaceDN w:val="0"/>
        <w:spacing w:before="168" w:after="0" w:line="288" w:lineRule="auto"/>
        <w:ind w:right="144"/>
        <w:rPr>
          <w:lang w:val="ru-RU"/>
        </w:rPr>
      </w:pP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Метапредметные результаты освоения программы основного общего образования, в том числе адаптированной, должны отражать: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Овладение универсальными учебными познавательными действиями</w:t>
      </w:r>
      <w:r w:rsidRPr="00C9582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: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1) базовые логические действия: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и характеризовать существенные признаки объектов (явлений);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устанавливать существенный признак классификации, основания для обобщения и сравнения, критерии проводимого анализа;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с учётом предложенной задачи выявлять закономерности и противоречия в рассматриваемых фактах, данных и наблюдениях;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предлагать критерии для выявления закономерностей и противоречий;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дефицит информации, данных, необходимых для решения поставленной задачи; </w:t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причинно-следственные связи при изучении явлений и процессов;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11C5D282" w14:textId="77777777" w:rsidR="006D0785" w:rsidRPr="00C95820" w:rsidRDefault="006D0785">
      <w:pPr>
        <w:rPr>
          <w:lang w:val="ru-RU"/>
        </w:rPr>
        <w:sectPr w:rsidR="006D0785" w:rsidRPr="00C95820">
          <w:pgSz w:w="11900" w:h="16840"/>
          <w:pgMar w:top="286" w:right="654" w:bottom="296" w:left="666" w:header="720" w:footer="720" w:gutter="0"/>
          <w:cols w:space="720" w:equalWidth="0">
            <w:col w:w="10580" w:space="0"/>
          </w:cols>
          <w:docGrid w:linePitch="360"/>
        </w:sectPr>
      </w:pPr>
    </w:p>
    <w:p w14:paraId="6D2972EE" w14:textId="77777777" w:rsidR="006D0785" w:rsidRPr="00C95820" w:rsidRDefault="006D0785">
      <w:pPr>
        <w:autoSpaceDE w:val="0"/>
        <w:autoSpaceDN w:val="0"/>
        <w:spacing w:after="90" w:line="220" w:lineRule="exact"/>
        <w:rPr>
          <w:lang w:val="ru-RU"/>
        </w:rPr>
      </w:pPr>
    </w:p>
    <w:p w14:paraId="6A2B0D05" w14:textId="77777777" w:rsidR="006D0785" w:rsidRPr="00C95820" w:rsidRDefault="004526C3">
      <w:pPr>
        <w:tabs>
          <w:tab w:val="left" w:pos="180"/>
        </w:tabs>
        <w:autoSpaceDE w:val="0"/>
        <w:autoSpaceDN w:val="0"/>
        <w:spacing w:after="0" w:line="290" w:lineRule="auto"/>
        <w:rPr>
          <w:lang w:val="ru-RU"/>
        </w:rPr>
      </w:pP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самостоятельно выбирать способ решения учебной задачи (сравнивать несколько вариантов решения,  выбирать  наиболее подходящий с учётом самостоятельно выделенных критериев); </w:t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2) базовые исследовательские действия: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вопросы как исследовательский инструмент познания;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формулировать вопросы, фиксирующие разрыв между реальным и желательным состоянием ситуации, объекта, самостоятельно устанавливать искомое и данное;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формулировать гипотезу об истинности собственных суждений и суждений других, </w:t>
      </w:r>
      <w:r w:rsidRPr="00C95820">
        <w:rPr>
          <w:lang w:val="ru-RU"/>
        </w:rPr>
        <w:br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аргументировать свою позицию, мнение;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зависимости объектов между собой;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оценивать на применимость и достоверность информацию, полученную в ходе исследования (эксперимента);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самостоятельно формулировать обобщения и выводы по результатам проведённого наблюдения, опыта, исследования, владеть инструментами оценки достоверности полученных выводов и обобщений;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прогнозировать возможное дальнейшее развитие процессов, событий и их последствия в </w:t>
      </w:r>
      <w:r w:rsidRPr="00C95820">
        <w:rPr>
          <w:lang w:val="ru-RU"/>
        </w:rPr>
        <w:br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аналогичных или сходных ситуациях, выдвигать предположения об их развитии в новых условиях и контекстах;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3) работа с информацией: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выбирать, анализировать, систематизировать и интерпретировать информацию различных видов и форм представления;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находить сходные аргументы (подтверждающие или опровергающие одну и ту же идею, версию) в различных информационных источниках;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 </w:t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оценивать надёжность информации по критериям, предложенным педагогическим работником или сформулированным самостоятельно;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эффективно запоминать и систематизировать информацию.</w:t>
      </w:r>
    </w:p>
    <w:p w14:paraId="109F5CB3" w14:textId="77777777" w:rsidR="006D0785" w:rsidRPr="00C95820" w:rsidRDefault="004526C3">
      <w:pPr>
        <w:tabs>
          <w:tab w:val="left" w:pos="180"/>
        </w:tabs>
        <w:autoSpaceDE w:val="0"/>
        <w:autoSpaceDN w:val="0"/>
        <w:spacing w:before="72" w:after="0" w:line="262" w:lineRule="auto"/>
        <w:ind w:right="1296"/>
        <w:rPr>
          <w:lang w:val="ru-RU"/>
        </w:rPr>
      </w:pP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Овладение системой универсальных учебных познавательных действий обеспечивает сформированность когнитивных навыков у обучающихся.</w:t>
      </w:r>
    </w:p>
    <w:p w14:paraId="4CB3F75F" w14:textId="77777777" w:rsidR="006D0785" w:rsidRPr="00C95820" w:rsidRDefault="004526C3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Овладение универсальными учебными коммуникативными действиями</w:t>
      </w:r>
      <w:r w:rsidRPr="00C9582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: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1) общение: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и формулировать суждения, выражать эмоции в соответствии с целями и условиями общения;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выражать себя (свою точку зрения) в устных и письменных текстах;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 </w:t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намерения других, проявлять уважительное отношение к собеседнику и в корректной форме формулировать свои возражения;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в ходе диалога и(или)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2F25E821" w14:textId="77777777" w:rsidR="006D0785" w:rsidRPr="00C95820" w:rsidRDefault="006D0785">
      <w:pPr>
        <w:rPr>
          <w:lang w:val="ru-RU"/>
        </w:rPr>
        <w:sectPr w:rsidR="006D0785" w:rsidRPr="00C95820">
          <w:pgSz w:w="11900" w:h="16840"/>
          <w:pgMar w:top="310" w:right="822" w:bottom="356" w:left="666" w:header="720" w:footer="720" w:gutter="0"/>
          <w:cols w:space="720" w:equalWidth="0">
            <w:col w:w="10412" w:space="0"/>
          </w:cols>
          <w:docGrid w:linePitch="360"/>
        </w:sectPr>
      </w:pPr>
    </w:p>
    <w:p w14:paraId="5C47140D" w14:textId="77777777" w:rsidR="006D0785" w:rsidRPr="00C95820" w:rsidRDefault="006D0785">
      <w:pPr>
        <w:autoSpaceDE w:val="0"/>
        <w:autoSpaceDN w:val="0"/>
        <w:spacing w:after="78" w:line="220" w:lineRule="exact"/>
        <w:rPr>
          <w:lang w:val="ru-RU"/>
        </w:rPr>
      </w:pPr>
    </w:p>
    <w:p w14:paraId="2DD91D4D" w14:textId="77777777" w:rsidR="006D0785" w:rsidRPr="00C95820" w:rsidRDefault="004526C3">
      <w:pPr>
        <w:tabs>
          <w:tab w:val="left" w:pos="180"/>
        </w:tabs>
        <w:autoSpaceDE w:val="0"/>
        <w:autoSpaceDN w:val="0"/>
        <w:spacing w:after="0" w:line="290" w:lineRule="auto"/>
        <w:rPr>
          <w:lang w:val="ru-RU"/>
        </w:rPr>
      </w:pP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публично представлять результаты выполненного опыта (эксперимента, исследования, проекта); </w:t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2) совместная деятельность: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обобщать мнения нескольких людей, проявлять готовность руководить, выполнять </w:t>
      </w:r>
      <w:r w:rsidRPr="00C95820">
        <w:rPr>
          <w:lang w:val="ru-RU"/>
        </w:rPr>
        <w:br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поручения, подчиняться;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 </w:t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свою часть работы, достигать качественного результата по своему направлению и координировать свои действия с другими членами команды;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оценивать качество своего вклада в общий продукт по критериям, самостоятельно </w:t>
      </w:r>
      <w:r w:rsidRPr="00C95820">
        <w:rPr>
          <w:lang w:val="ru-RU"/>
        </w:rPr>
        <w:br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сформулированным участниками взаимодействия;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сравнивать результаты с исходной задачей и вклад каждого члена команды в достижение </w:t>
      </w:r>
      <w:r w:rsidRPr="00C95820">
        <w:rPr>
          <w:lang w:val="ru-RU"/>
        </w:rPr>
        <w:br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результатов, разделять сферу ответственности и проявлять готовность к предоставлению отчёта перед группой.</w:t>
      </w:r>
    </w:p>
    <w:p w14:paraId="7D45DFFF" w14:textId="77777777" w:rsidR="006D0785" w:rsidRPr="00C95820" w:rsidRDefault="004526C3">
      <w:pPr>
        <w:tabs>
          <w:tab w:val="left" w:pos="180"/>
        </w:tabs>
        <w:autoSpaceDE w:val="0"/>
        <w:autoSpaceDN w:val="0"/>
        <w:spacing w:before="70" w:after="0" w:line="262" w:lineRule="auto"/>
        <w:ind w:right="1152"/>
        <w:rPr>
          <w:lang w:val="ru-RU"/>
        </w:rPr>
      </w:pP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обучающихся.</w:t>
      </w:r>
    </w:p>
    <w:p w14:paraId="7CAF2F58" w14:textId="77777777" w:rsidR="006D0785" w:rsidRPr="00C95820" w:rsidRDefault="004526C3">
      <w:pPr>
        <w:tabs>
          <w:tab w:val="left" w:pos="180"/>
        </w:tabs>
        <w:autoSpaceDE w:val="0"/>
        <w:autoSpaceDN w:val="0"/>
        <w:spacing w:before="190" w:after="0" w:line="290" w:lineRule="auto"/>
        <w:ind w:right="288"/>
        <w:rPr>
          <w:lang w:val="ru-RU"/>
        </w:rPr>
      </w:pP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Овладение универсальными учебными регулятивными действиями</w:t>
      </w:r>
      <w:r w:rsidRPr="00C9582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: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1) самоорганизация: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проблемы для решения в жизненных и учебных ситуациях;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ориентироваться в различных подходах принятия решений (индивидуальное, принятие решения в группе, принятие решений группой);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самостоятельно составлять алгоритм решения  задачи 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делать выбор и брать ответственность за решение;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2) самоконтроль: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владеть способами самоконтроля, </w:t>
      </w:r>
      <w:proofErr w:type="spellStart"/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самомотивации</w:t>
      </w:r>
      <w:proofErr w:type="spellEnd"/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 и рефлексии;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давать адекватную оценку ситуации и предлагать план её изменения;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учитывать контекст и предвидеть трудности, которые могут возникнуть при решении учебной задачи, адаптировать решение к меняющимся обстоятельствам;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вносить коррективы в деятельность на основе новых обстоятельств, изменившихся ситуаций, установленных ошибок, возникших трудностей;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оценивать соответствие результата цели и условиям;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i/>
          <w:color w:val="000000"/>
          <w:sz w:val="24"/>
          <w:lang w:val="ru-RU"/>
        </w:rPr>
        <w:t>3) эмоциональный интеллект:</w:t>
      </w:r>
    </w:p>
    <w:p w14:paraId="67B850F5" w14:textId="77777777" w:rsidR="006D0785" w:rsidRPr="00C95820" w:rsidRDefault="006D0785">
      <w:pPr>
        <w:rPr>
          <w:lang w:val="ru-RU"/>
        </w:rPr>
        <w:sectPr w:rsidR="006D0785" w:rsidRPr="00C95820">
          <w:pgSz w:w="11900" w:h="16840"/>
          <w:pgMar w:top="298" w:right="688" w:bottom="368" w:left="666" w:header="720" w:footer="720" w:gutter="0"/>
          <w:cols w:space="720" w:equalWidth="0">
            <w:col w:w="10546" w:space="0"/>
          </w:cols>
          <w:docGrid w:linePitch="360"/>
        </w:sectPr>
      </w:pPr>
    </w:p>
    <w:p w14:paraId="2506A8F0" w14:textId="77777777" w:rsidR="006D0785" w:rsidRPr="00C95820" w:rsidRDefault="006D0785">
      <w:pPr>
        <w:autoSpaceDE w:val="0"/>
        <w:autoSpaceDN w:val="0"/>
        <w:spacing w:after="78" w:line="220" w:lineRule="exact"/>
        <w:rPr>
          <w:lang w:val="ru-RU"/>
        </w:rPr>
      </w:pPr>
    </w:p>
    <w:p w14:paraId="0B8BC22D" w14:textId="77777777" w:rsidR="006D0785" w:rsidRPr="00C95820" w:rsidRDefault="004526C3">
      <w:pPr>
        <w:tabs>
          <w:tab w:val="left" w:pos="180"/>
        </w:tabs>
        <w:autoSpaceDE w:val="0"/>
        <w:autoSpaceDN w:val="0"/>
        <w:spacing w:after="0" w:line="286" w:lineRule="auto"/>
        <w:rPr>
          <w:lang w:val="ru-RU"/>
        </w:rPr>
      </w:pP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различать, называть и управлять собственными эмоциями и эмоциями других;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и анализировать причины эмоций;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ставить себя на место другого человека, понимать мотивы и намерения другого;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регулировать способ выражения эмоций;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4) принятие себя и других: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осознанно относиться к другому человеку, его мнению; признавать своё право на ошибку и такое же право другого; принимать себя и других, не осуждая;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открытость себе и другим;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осознавать невозможность контролировать всё вокруг.</w:t>
      </w:r>
    </w:p>
    <w:p w14:paraId="0BA4FAAA" w14:textId="77777777" w:rsidR="006D0785" w:rsidRPr="00C95820" w:rsidRDefault="004526C3">
      <w:pPr>
        <w:autoSpaceDE w:val="0"/>
        <w:autoSpaceDN w:val="0"/>
        <w:spacing w:before="70" w:after="0" w:line="274" w:lineRule="auto"/>
        <w:ind w:right="144" w:firstLine="180"/>
        <w:rPr>
          <w:lang w:val="ru-RU"/>
        </w:rPr>
      </w:pP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14:paraId="5330F5B8" w14:textId="77777777" w:rsidR="006D0785" w:rsidRPr="00C95820" w:rsidRDefault="004526C3">
      <w:pPr>
        <w:autoSpaceDE w:val="0"/>
        <w:autoSpaceDN w:val="0"/>
        <w:spacing w:before="262" w:after="0" w:line="230" w:lineRule="auto"/>
        <w:rPr>
          <w:lang w:val="ru-RU"/>
        </w:rPr>
      </w:pPr>
      <w:r w:rsidRPr="00C95820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14:paraId="184F62E5" w14:textId="77777777" w:rsidR="006D0785" w:rsidRPr="00C95820" w:rsidRDefault="004526C3">
      <w:pPr>
        <w:autoSpaceDE w:val="0"/>
        <w:autoSpaceDN w:val="0"/>
        <w:spacing w:before="166" w:after="0" w:line="281" w:lineRule="auto"/>
        <w:ind w:firstLine="180"/>
        <w:rPr>
          <w:lang w:val="ru-RU"/>
        </w:rPr>
      </w:pP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Предметные результаты по учебному предмету «Иностранный (английский) язык» предметной области «Иностранные языки»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</w:t>
      </w:r>
      <w:proofErr w:type="spellStart"/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допороговом</w:t>
      </w:r>
      <w:proofErr w:type="spellEnd"/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 уровне в совокупности её составляющих — речевой, языковой, социокультурной, компенсаторной, метапредметной (учебно-познавательной).</w:t>
      </w:r>
    </w:p>
    <w:p w14:paraId="3891B6DF" w14:textId="77777777" w:rsidR="006D0785" w:rsidRPr="00C95820" w:rsidRDefault="004526C3">
      <w:pPr>
        <w:tabs>
          <w:tab w:val="left" w:pos="180"/>
        </w:tabs>
        <w:autoSpaceDE w:val="0"/>
        <w:autoSpaceDN w:val="0"/>
        <w:spacing w:before="190" w:after="0" w:line="290" w:lineRule="auto"/>
        <w:rPr>
          <w:lang w:val="ru-RU"/>
        </w:rPr>
      </w:pP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1) Владеть основными видами речевой деятельности: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говорение: </w:t>
      </w:r>
      <w:r w:rsidRPr="00C95820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вести разные виды диалогов 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(диалог этикетного характера, диалог — побуждение к действию, диалог-расспрос) в рамках тематического содержания речи в стандартных ситуациях неофициального общения с вербальными и/или зрительными опорами, с соблюдением норм речевого этикета, принятого в стране/странах изучаемого языка (до 5 реплик со стороны каждого собеседника); </w:t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создавать разные виды монологических высказываний 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(описание, в том числе характеристика; повествование/сообщение) с вербальными и/или зрительными опорами в рамках тематического содержания речи (объём монологического высказывания — 5-6 фраз); </w:t>
      </w:r>
      <w:r w:rsidRPr="00C95820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излагать 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основное содержание прочитанного текста с вербальными и/или зрительными опорами (объём — 5-6 фраз); кратко </w:t>
      </w:r>
      <w:r w:rsidRPr="00C95820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излагать 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результаты  выполненной проектной работы (объём — до 6 фраз);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аудирование: </w:t>
      </w:r>
      <w:r w:rsidRPr="00C95820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воспринимать на слух и понимать 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несложные адаптированные аутентичные тексты, содержащие отдельные незнакомые слова, со зрительными опорами или без опоры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текста/текстов для аудирования — до 1 минуты);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proofErr w:type="spellStart"/>
      <w:r w:rsidRPr="00C95820">
        <w:rPr>
          <w:rFonts w:ascii="Times New Roman" w:eastAsia="Times New Roman" w:hAnsi="Times New Roman"/>
          <w:b/>
          <w:color w:val="000000"/>
          <w:sz w:val="24"/>
          <w:lang w:val="ru-RU"/>
        </w:rPr>
        <w:t>смысловоечтение</w:t>
      </w:r>
      <w:proofErr w:type="spellEnd"/>
      <w:r w:rsidRPr="00C9582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: </w:t>
      </w:r>
      <w:r w:rsidRPr="00C95820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читать про себя и понимать 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текста/текстов для чтения — 180-200 слов); читать про себя </w:t>
      </w:r>
      <w:proofErr w:type="spellStart"/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несплошные</w:t>
      </w:r>
      <w:proofErr w:type="spellEnd"/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 тексты (таблицы) и понимать представленную в них информацию;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письменная речь: </w:t>
      </w:r>
      <w:r w:rsidRPr="00C95820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писать 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короткие поздравления с праздниками; заполнять анкеты и формуляры, сообщая о себе основные сведения, в соответствии с нормами, принятыми в стране/странах </w:t>
      </w:r>
      <w:r w:rsidRPr="00C95820">
        <w:rPr>
          <w:lang w:val="ru-RU"/>
        </w:rPr>
        <w:br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изучаемого языка; </w:t>
      </w:r>
      <w:r w:rsidRPr="00C95820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писать 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электронное сообщение личного характера, соблюдая речевой этикет, принятый в стране/странах изучаемого языка (объём сообщения — до 60 слов);</w:t>
      </w:r>
    </w:p>
    <w:p w14:paraId="49214E05" w14:textId="77777777" w:rsidR="006D0785" w:rsidRPr="00C95820" w:rsidRDefault="004526C3">
      <w:pPr>
        <w:autoSpaceDE w:val="0"/>
        <w:autoSpaceDN w:val="0"/>
        <w:spacing w:before="190" w:after="0" w:line="271" w:lineRule="auto"/>
        <w:ind w:firstLine="180"/>
        <w:rPr>
          <w:lang w:val="ru-RU"/>
        </w:rPr>
      </w:pP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2) </w:t>
      </w:r>
      <w:r w:rsidRPr="00C95820">
        <w:rPr>
          <w:rFonts w:ascii="Times New Roman" w:eastAsia="Times New Roman" w:hAnsi="Times New Roman"/>
          <w:i/>
          <w:color w:val="000000"/>
          <w:sz w:val="24"/>
          <w:lang w:val="ru-RU"/>
        </w:rPr>
        <w:t>владеть</w:t>
      </w:r>
      <w:r w:rsidRPr="00C9582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фонетическими 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навыками: </w:t>
      </w:r>
      <w:r w:rsidRPr="00C95820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различать на слух и адекватно, 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без ошибок, ведущих к сбою коммуникации, </w:t>
      </w:r>
      <w:r w:rsidRPr="00C95820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произносить 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слова с правильным ударением и фразы с соблюдением их ритмико-интонационных особенностей, в том числе </w:t>
      </w:r>
      <w:r w:rsidRPr="00C95820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применять правила 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отсутствия фразового ударения на</w:t>
      </w:r>
    </w:p>
    <w:p w14:paraId="1DBAFAD2" w14:textId="77777777" w:rsidR="006D0785" w:rsidRPr="00C95820" w:rsidRDefault="006D0785">
      <w:pPr>
        <w:rPr>
          <w:lang w:val="ru-RU"/>
        </w:rPr>
        <w:sectPr w:rsidR="006D0785" w:rsidRPr="00C95820">
          <w:pgSz w:w="11900" w:h="16840"/>
          <w:pgMar w:top="298" w:right="676" w:bottom="332" w:left="666" w:header="720" w:footer="720" w:gutter="0"/>
          <w:cols w:space="720" w:equalWidth="0">
            <w:col w:w="10558" w:space="0"/>
          </w:cols>
          <w:docGrid w:linePitch="360"/>
        </w:sectPr>
      </w:pPr>
    </w:p>
    <w:p w14:paraId="29351E6F" w14:textId="77777777" w:rsidR="006D0785" w:rsidRPr="00C95820" w:rsidRDefault="006D0785">
      <w:pPr>
        <w:autoSpaceDE w:val="0"/>
        <w:autoSpaceDN w:val="0"/>
        <w:spacing w:after="66" w:line="220" w:lineRule="exact"/>
        <w:rPr>
          <w:lang w:val="ru-RU"/>
        </w:rPr>
      </w:pPr>
    </w:p>
    <w:p w14:paraId="75DD617C" w14:textId="77777777" w:rsidR="006D0785" w:rsidRPr="00C95820" w:rsidRDefault="004526C3">
      <w:pPr>
        <w:tabs>
          <w:tab w:val="left" w:pos="180"/>
        </w:tabs>
        <w:autoSpaceDE w:val="0"/>
        <w:autoSpaceDN w:val="0"/>
        <w:spacing w:after="0" w:line="286" w:lineRule="auto"/>
        <w:rPr>
          <w:lang w:val="ru-RU"/>
        </w:rPr>
      </w:pP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служебных словах; </w:t>
      </w:r>
      <w:r w:rsidRPr="00C95820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выразительно читать вслух 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небольшие адаптированные аутентичные тексты объёмом до 90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читать новые слова согласно основным правилам чтения;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i/>
          <w:color w:val="000000"/>
          <w:sz w:val="24"/>
          <w:lang w:val="ru-RU"/>
        </w:rPr>
        <w:t>владеть</w:t>
      </w:r>
      <w:r w:rsidRPr="00C9582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орфографическими 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навыками: правильно </w:t>
      </w:r>
      <w:r w:rsidRPr="00C95820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писать 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изученные слова;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i/>
          <w:color w:val="000000"/>
          <w:sz w:val="24"/>
          <w:lang w:val="ru-RU"/>
        </w:rPr>
        <w:t>владеть</w:t>
      </w:r>
      <w:r w:rsidRPr="00C9582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пунктуационными </w:t>
      </w:r>
      <w:proofErr w:type="spellStart"/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навыками:</w:t>
      </w:r>
      <w:r w:rsidRPr="00C95820">
        <w:rPr>
          <w:rFonts w:ascii="Times New Roman" w:eastAsia="Times New Roman" w:hAnsi="Times New Roman"/>
          <w:i/>
          <w:color w:val="000000"/>
          <w:sz w:val="24"/>
          <w:lang w:val="ru-RU"/>
        </w:rPr>
        <w:t>использовать</w:t>
      </w:r>
      <w:proofErr w:type="spellEnd"/>
      <w:r w:rsidRPr="00C95820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 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точку, вопросительный и восклицательный знаки в конце предложения, запятую при перечислении и обращении, апостроф; пунктуационно правильно оформлять электронное сообщение личного характера;</w:t>
      </w:r>
    </w:p>
    <w:p w14:paraId="48F1D818" w14:textId="77777777" w:rsidR="006D0785" w:rsidRPr="00C95820" w:rsidRDefault="004526C3">
      <w:pPr>
        <w:tabs>
          <w:tab w:val="left" w:pos="180"/>
        </w:tabs>
        <w:autoSpaceDE w:val="0"/>
        <w:autoSpaceDN w:val="0"/>
        <w:spacing w:before="190" w:after="0" w:line="286" w:lineRule="auto"/>
        <w:ind w:right="144"/>
        <w:rPr>
          <w:lang w:val="ru-RU"/>
        </w:rPr>
      </w:pP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3) </w:t>
      </w:r>
      <w:r w:rsidRPr="00C95820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распознавать 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в звучащем и письменном тексте 675 лексических единиц (слов, словосочетаний, речевых клише) и правильно </w:t>
      </w:r>
      <w:r w:rsidRPr="00C95820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употреблять 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в устной и письменной речи 625 лексических единиц (включая  500  лексических  единиц, освоенных в начальной школе), обслуживающих ситуации общения в рамках отобранного тематического содержания, с соблюдением существующей нормы лексической сочетаемости;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распознавать и употреблять 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в устной и письменной речи родственные слова, образованные с использованием аффиксации: имена существительные с суффиксами -</w:t>
      </w:r>
      <w:r>
        <w:rPr>
          <w:rFonts w:ascii="Times New Roman" w:eastAsia="Times New Roman" w:hAnsi="Times New Roman"/>
          <w:color w:val="000000"/>
          <w:sz w:val="24"/>
        </w:rPr>
        <w:t>er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/-</w:t>
      </w:r>
      <w:r>
        <w:rPr>
          <w:rFonts w:ascii="Times New Roman" w:eastAsia="Times New Roman" w:hAnsi="Times New Roman"/>
          <w:color w:val="000000"/>
          <w:sz w:val="24"/>
        </w:rPr>
        <w:t>or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, 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ist</w:t>
      </w:r>
      <w:proofErr w:type="spellEnd"/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, 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sion</w:t>
      </w:r>
      <w:proofErr w:type="spellEnd"/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/-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tion</w:t>
      </w:r>
      <w:proofErr w:type="spellEnd"/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; имена прилагательные с суффиксами 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ful</w:t>
      </w:r>
      <w:proofErr w:type="spellEnd"/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, 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ian</w:t>
      </w:r>
      <w:proofErr w:type="spellEnd"/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/-</w:t>
      </w:r>
      <w:r>
        <w:rPr>
          <w:rFonts w:ascii="Times New Roman" w:eastAsia="Times New Roman" w:hAnsi="Times New Roman"/>
          <w:color w:val="000000"/>
          <w:sz w:val="24"/>
        </w:rPr>
        <w:t>an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; наречия с суффиксом 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ly</w:t>
      </w:r>
      <w:proofErr w:type="spellEnd"/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; имена прилагательные, имена существительные и наречия с отрицательным префиксом </w:t>
      </w:r>
      <w:r>
        <w:rPr>
          <w:rFonts w:ascii="Times New Roman" w:eastAsia="Times New Roman" w:hAnsi="Times New Roman"/>
          <w:color w:val="000000"/>
          <w:sz w:val="24"/>
        </w:rPr>
        <w:t>un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-;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распознавать и употреблять 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в устной и письменной речи изученные синонимы и </w:t>
      </w:r>
      <w:r w:rsidRPr="00C95820">
        <w:rPr>
          <w:lang w:val="ru-RU"/>
        </w:rPr>
        <w:br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интернациональные слова;</w:t>
      </w:r>
    </w:p>
    <w:p w14:paraId="00FBE8EA" w14:textId="77777777" w:rsidR="006D0785" w:rsidRPr="00C95820" w:rsidRDefault="004526C3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4) </w:t>
      </w:r>
      <w:r w:rsidRPr="00C95820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знать и понимать 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особенности структуры простых и сложных предложений английского языка; различных коммуникативных типов предложений английского языка; 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распознавать 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в письменном и звучащем тексте и употреблять в устной и письменной речи:</w:t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-  предложения с несколькими обстоятельствами, следующими в определённом порядке;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- вопросительные предложения (альтернативный и разделительный вопросы в </w:t>
      </w:r>
      <w:r>
        <w:rPr>
          <w:rFonts w:ascii="Times New Roman" w:eastAsia="Times New Roman" w:hAnsi="Times New Roman"/>
          <w:color w:val="000000"/>
          <w:sz w:val="24"/>
        </w:rPr>
        <w:t>Present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Past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Future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Simple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Tense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);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- глаголы в  </w:t>
      </w:r>
      <w:proofErr w:type="spellStart"/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видо</w:t>
      </w:r>
      <w:proofErr w:type="spellEnd"/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-временных  формах  действительного  залога в изъявительном наклонении в </w:t>
      </w:r>
      <w:r>
        <w:rPr>
          <w:rFonts w:ascii="Times New Roman" w:eastAsia="Times New Roman" w:hAnsi="Times New Roman"/>
          <w:color w:val="000000"/>
          <w:sz w:val="24"/>
        </w:rPr>
        <w:t>Present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Perfect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Tense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 в повествовательных (утвердительных и отрицательных) и вопросительных предложениях;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- имена существительные во множественном числе, в том числе имена существительные, имеющие форму только множественного числа;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- имена существительные с причастиями настоящего и прошедшего времени;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- наречия в положительной, сравнительной и превосходной степенях, образованные по правилу, и исключения;</w:t>
      </w:r>
    </w:p>
    <w:p w14:paraId="5B230477" w14:textId="77777777" w:rsidR="006D0785" w:rsidRPr="00C95820" w:rsidRDefault="004526C3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5) </w:t>
      </w:r>
      <w:r w:rsidRPr="00C95820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владеть 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социокультурными знаниями и умениями: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- использовать 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отдельные социокультурные элементы речевого поведенческого этикета в стране/странах изучаемого языка в рамках тематического содержания;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- знать/понимать и использовать 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в устной и письменной речи наиболее употребительную лексику, обозначающую фоновую лексику и реалии страны/стран изучаемого языка в рамках тематического содержания речи;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- правильно оформлять 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адрес, писать фамилии и имена (свои, родственников и друзей) на английском языке (в анкете, формуляре);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- обладать базовыми знаниями 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о социокультурном портрете родной страны и страны/стран изучаемого языка;</w:t>
      </w:r>
      <w:r w:rsidRPr="00C95820">
        <w:rPr>
          <w:lang w:val="ru-RU"/>
        </w:rPr>
        <w:br/>
      </w: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C95820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кратко представлять 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Россию и страны/стран изучаемого языка;</w:t>
      </w:r>
    </w:p>
    <w:p w14:paraId="696F308E" w14:textId="77777777" w:rsidR="006D0785" w:rsidRPr="00C95820" w:rsidRDefault="004526C3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6) </w:t>
      </w:r>
      <w:r w:rsidRPr="00C95820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владеть 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компенсаторными умениями: использовать при чтении и аудировании языковую</w:t>
      </w:r>
    </w:p>
    <w:p w14:paraId="69A6AF65" w14:textId="77777777" w:rsidR="006D0785" w:rsidRPr="00C95820" w:rsidRDefault="006D0785">
      <w:pPr>
        <w:rPr>
          <w:lang w:val="ru-RU"/>
        </w:rPr>
        <w:sectPr w:rsidR="006D0785" w:rsidRPr="00C95820">
          <w:pgSz w:w="11900" w:h="16840"/>
          <w:pgMar w:top="286" w:right="728" w:bottom="368" w:left="666" w:header="720" w:footer="720" w:gutter="0"/>
          <w:cols w:space="720" w:equalWidth="0">
            <w:col w:w="10506" w:space="0"/>
          </w:cols>
          <w:docGrid w:linePitch="360"/>
        </w:sectPr>
      </w:pPr>
    </w:p>
    <w:p w14:paraId="3AA3A08A" w14:textId="77777777" w:rsidR="006D0785" w:rsidRPr="00C95820" w:rsidRDefault="006D0785">
      <w:pPr>
        <w:autoSpaceDE w:val="0"/>
        <w:autoSpaceDN w:val="0"/>
        <w:spacing w:after="66" w:line="220" w:lineRule="exact"/>
        <w:rPr>
          <w:lang w:val="ru-RU"/>
        </w:rPr>
      </w:pPr>
    </w:p>
    <w:p w14:paraId="3252A8B9" w14:textId="77777777" w:rsidR="006D0785" w:rsidRPr="00C95820" w:rsidRDefault="004526C3">
      <w:pPr>
        <w:autoSpaceDE w:val="0"/>
        <w:autoSpaceDN w:val="0"/>
        <w:spacing w:after="0" w:line="271" w:lineRule="auto"/>
        <w:rPr>
          <w:lang w:val="ru-RU"/>
        </w:rPr>
      </w:pP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догадку, в том числе контекстуальную; игнорировать информацию, не являющуюся необходимой для понимания основного содержания прочитанного/ прослушанного текста или для нахождения в тексте запрашиваемой информации;</w:t>
      </w:r>
    </w:p>
    <w:p w14:paraId="281F8BD6" w14:textId="77777777" w:rsidR="006D0785" w:rsidRPr="00C95820" w:rsidRDefault="004526C3">
      <w:pPr>
        <w:tabs>
          <w:tab w:val="left" w:pos="180"/>
        </w:tabs>
        <w:autoSpaceDE w:val="0"/>
        <w:autoSpaceDN w:val="0"/>
        <w:spacing w:before="190" w:after="0" w:line="262" w:lineRule="auto"/>
        <w:rPr>
          <w:lang w:val="ru-RU"/>
        </w:rPr>
      </w:pP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7) 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Интернет;</w:t>
      </w:r>
    </w:p>
    <w:p w14:paraId="5D446748" w14:textId="77777777" w:rsidR="006D0785" w:rsidRPr="00C95820" w:rsidRDefault="004526C3">
      <w:pPr>
        <w:tabs>
          <w:tab w:val="left" w:pos="180"/>
        </w:tabs>
        <w:autoSpaceDE w:val="0"/>
        <w:autoSpaceDN w:val="0"/>
        <w:spacing w:before="190" w:after="0" w:line="262" w:lineRule="auto"/>
        <w:ind w:right="576"/>
        <w:rPr>
          <w:lang w:val="ru-RU"/>
        </w:rPr>
      </w:pPr>
      <w:r w:rsidRPr="00C95820">
        <w:rPr>
          <w:lang w:val="ru-RU"/>
        </w:rPr>
        <w:tab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8) использовать иноязычные словари и справочники, в том числе информационно-справочные системы в электронной форме.</w:t>
      </w:r>
    </w:p>
    <w:p w14:paraId="243B2D7E" w14:textId="77777777" w:rsidR="006D0785" w:rsidRPr="00C95820" w:rsidRDefault="006D0785">
      <w:pPr>
        <w:rPr>
          <w:lang w:val="ru-RU"/>
        </w:rPr>
        <w:sectPr w:rsidR="006D0785" w:rsidRPr="00C95820">
          <w:pgSz w:w="11900" w:h="16840"/>
          <w:pgMar w:top="286" w:right="728" w:bottom="1440" w:left="666" w:header="720" w:footer="720" w:gutter="0"/>
          <w:cols w:space="720" w:equalWidth="0">
            <w:col w:w="10506" w:space="0"/>
          </w:cols>
          <w:docGrid w:linePitch="360"/>
        </w:sectPr>
      </w:pPr>
    </w:p>
    <w:p w14:paraId="0D4D09AD" w14:textId="77777777" w:rsidR="006D0785" w:rsidRPr="00C95820" w:rsidRDefault="006D0785">
      <w:pPr>
        <w:autoSpaceDE w:val="0"/>
        <w:autoSpaceDN w:val="0"/>
        <w:spacing w:after="64" w:line="220" w:lineRule="exact"/>
        <w:rPr>
          <w:lang w:val="ru-RU"/>
        </w:rPr>
      </w:pPr>
    </w:p>
    <w:p w14:paraId="5F78EF96" w14:textId="77777777" w:rsidR="006D0785" w:rsidRDefault="004526C3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84"/>
        <w:gridCol w:w="6628"/>
        <w:gridCol w:w="528"/>
        <w:gridCol w:w="1106"/>
        <w:gridCol w:w="1140"/>
        <w:gridCol w:w="876"/>
        <w:gridCol w:w="1382"/>
        <w:gridCol w:w="1080"/>
        <w:gridCol w:w="2378"/>
      </w:tblGrid>
      <w:tr w:rsidR="006D0785" w14:paraId="4B22FFED" w14:textId="77777777">
        <w:trPr>
          <w:trHeight w:hRule="exact" w:val="348"/>
        </w:trPr>
        <w:tc>
          <w:tcPr>
            <w:tcW w:w="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8C411B" w14:textId="77777777" w:rsidR="006D0785" w:rsidRDefault="004526C3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6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AA8D10" w14:textId="77777777" w:rsidR="006D0785" w:rsidRPr="00C95820" w:rsidRDefault="004526C3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F27A00" w14:textId="77777777" w:rsidR="006D0785" w:rsidRDefault="004526C3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8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3F2E03" w14:textId="77777777" w:rsidR="006D0785" w:rsidRDefault="004526C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  <w:proofErr w:type="spellEnd"/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D50507" w14:textId="77777777" w:rsidR="006D0785" w:rsidRDefault="004526C3">
            <w:pPr>
              <w:autoSpaceDE w:val="0"/>
              <w:autoSpaceDN w:val="0"/>
              <w:spacing w:before="78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деятельности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2EB283" w14:textId="77777777" w:rsidR="006D0785" w:rsidRDefault="004526C3">
            <w:pPr>
              <w:autoSpaceDE w:val="0"/>
              <w:autoSpaceDN w:val="0"/>
              <w:spacing w:before="78" w:after="0" w:line="247" w:lineRule="auto"/>
              <w:ind w:left="74" w:right="288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  <w:proofErr w:type="spellEnd"/>
          </w:p>
        </w:tc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8324AF" w14:textId="77777777" w:rsidR="006D0785" w:rsidRDefault="004526C3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цифровые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ресурсы</w:t>
            </w:r>
            <w:proofErr w:type="spellEnd"/>
          </w:p>
        </w:tc>
      </w:tr>
      <w:tr w:rsidR="006D0785" w14:paraId="06B3D915" w14:textId="77777777">
        <w:trPr>
          <w:trHeight w:hRule="exact" w:val="54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10356" w14:textId="77777777" w:rsidR="006D0785" w:rsidRDefault="006D0785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9C4B9" w14:textId="77777777" w:rsidR="006D0785" w:rsidRDefault="006D0785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ECB5CF" w14:textId="77777777" w:rsidR="006D0785" w:rsidRDefault="004526C3">
            <w:pPr>
              <w:autoSpaceDE w:val="0"/>
              <w:autoSpaceDN w:val="0"/>
              <w:spacing w:before="7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  <w:proofErr w:type="spellEnd"/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07C6C8" w14:textId="77777777" w:rsidR="006D0785" w:rsidRDefault="004526C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618E71" w14:textId="77777777" w:rsidR="006D0785" w:rsidRDefault="004526C3">
            <w:pPr>
              <w:autoSpaceDE w:val="0"/>
              <w:autoSpaceDN w:val="0"/>
              <w:spacing w:before="78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27033" w14:textId="77777777" w:rsidR="006D0785" w:rsidRDefault="006D0785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724A1" w14:textId="77777777" w:rsidR="006D0785" w:rsidRDefault="006D0785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4EEA2" w14:textId="77777777" w:rsidR="006D0785" w:rsidRDefault="006D0785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394E4" w14:textId="77777777" w:rsidR="006D0785" w:rsidRDefault="006D0785"/>
        </w:tc>
      </w:tr>
      <w:tr w:rsidR="006D0785" w14:paraId="2F500E52" w14:textId="77777777">
        <w:trPr>
          <w:trHeight w:hRule="exact" w:val="1310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9B9D79" w14:textId="77777777" w:rsidR="006D0785" w:rsidRDefault="004526C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F4F031" w14:textId="77777777" w:rsidR="006D0785" w:rsidRPr="00C95820" w:rsidRDefault="004526C3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Моя семья. Мои друзья. Семейные праздники (день рождения, Новый год)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AF5B59" w14:textId="77777777" w:rsidR="006D0785" w:rsidRDefault="004526C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502D1E" w14:textId="77777777" w:rsidR="006D0785" w:rsidRDefault="004526C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DF8BD3" w14:textId="77777777" w:rsidR="006D0785" w:rsidRDefault="004526C3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03F2C6" w14:textId="77777777" w:rsidR="006D0785" w:rsidRDefault="004526C3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01.09.2022 23.09.2022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855698" w14:textId="77777777" w:rsidR="006D0785" w:rsidRPr="00C95820" w:rsidRDefault="004526C3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Диалогическая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речь;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Аудирование;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Письменная речь; Грамматическая сторона речи;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57D5B2" w14:textId="77777777" w:rsidR="006D0785" w:rsidRPr="00C95820" w:rsidRDefault="004526C3">
            <w:pPr>
              <w:autoSpaceDE w:val="0"/>
              <w:autoSpaceDN w:val="0"/>
              <w:spacing w:before="78" w:after="0" w:line="252" w:lineRule="auto"/>
              <w:ind w:left="74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работа;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Диктант;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ADC44A" w14:textId="77777777" w:rsidR="006D0785" w:rsidRDefault="004526C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https://edu.skysmart.ru/</w:t>
            </w:r>
          </w:p>
        </w:tc>
      </w:tr>
      <w:tr w:rsidR="006D0785" w14:paraId="1B3D00E2" w14:textId="77777777">
        <w:trPr>
          <w:trHeight w:hRule="exact" w:val="1500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42258C" w14:textId="77777777" w:rsidR="006D0785" w:rsidRDefault="004526C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A749D1" w14:textId="77777777" w:rsidR="006D0785" w:rsidRPr="00C95820" w:rsidRDefault="004526C3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Внешность и характер человека/литературного персонажа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C7CE95" w14:textId="77777777" w:rsidR="006D0785" w:rsidRDefault="004526C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4D2D68" w14:textId="77777777" w:rsidR="006D0785" w:rsidRDefault="004526C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D3AB3F" w14:textId="77777777" w:rsidR="006D0785" w:rsidRDefault="004526C3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5D8022" w14:textId="77777777" w:rsidR="006D0785" w:rsidRDefault="004526C3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26.09.2022 14.10.2022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094F93" w14:textId="77777777" w:rsidR="006D0785" w:rsidRPr="00C95820" w:rsidRDefault="004526C3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Монологическая речь;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Смысловое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чтение;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Письменная речь; Фонетическая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сторона речи;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3E8F3A" w14:textId="77777777" w:rsidR="006D0785" w:rsidRPr="00C95820" w:rsidRDefault="004526C3">
            <w:pPr>
              <w:autoSpaceDE w:val="0"/>
              <w:autoSpaceDN w:val="0"/>
              <w:spacing w:before="76" w:after="0" w:line="254" w:lineRule="auto"/>
              <w:ind w:left="74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Контрольная работа;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работа;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Диктант;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0948DC" w14:textId="77777777" w:rsidR="006D0785" w:rsidRDefault="004526C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videouroki.net</w:t>
            </w:r>
          </w:p>
        </w:tc>
      </w:tr>
      <w:tr w:rsidR="006D0785" w:rsidRPr="00216858" w14:paraId="268FDC7A" w14:textId="77777777">
        <w:trPr>
          <w:trHeight w:hRule="exact" w:val="150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57933B" w14:textId="77777777" w:rsidR="006D0785" w:rsidRDefault="004526C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B7E997" w14:textId="77777777" w:rsidR="006D0785" w:rsidRPr="00C95820" w:rsidRDefault="004526C3">
            <w:pPr>
              <w:autoSpaceDE w:val="0"/>
              <w:autoSpaceDN w:val="0"/>
              <w:spacing w:before="88" w:after="0" w:line="233" w:lineRule="auto"/>
              <w:ind w:left="72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w w:val="102"/>
                <w:sz w:val="14"/>
                <w:lang w:val="ru-RU"/>
              </w:rPr>
              <w:t>Досуг и увлечения/хобби современного подростка (чтение, кино, спорт)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8937AC" w14:textId="77777777" w:rsidR="006D0785" w:rsidRDefault="004526C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2997F4" w14:textId="77777777" w:rsidR="006D0785" w:rsidRDefault="004526C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B736A4" w14:textId="77777777" w:rsidR="006D0785" w:rsidRDefault="004526C3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B82AF7" w14:textId="77777777" w:rsidR="006D0785" w:rsidRDefault="004526C3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17.10.2022 11.11.2022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550318" w14:textId="77777777" w:rsidR="006D0785" w:rsidRPr="00C95820" w:rsidRDefault="004526C3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Письменная речь; Орфография и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пунктуация;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Лексическая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сторона речи;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Социокультурные знания и умения;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64A6DA" w14:textId="77777777" w:rsidR="006D0785" w:rsidRPr="00C95820" w:rsidRDefault="004526C3">
            <w:pPr>
              <w:autoSpaceDE w:val="0"/>
              <w:autoSpaceDN w:val="0"/>
              <w:spacing w:before="78" w:after="0" w:line="252" w:lineRule="auto"/>
              <w:ind w:left="74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контроль;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Контрольная работа;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работа;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Диктант;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61F20D" w14:textId="77777777" w:rsidR="006D0785" w:rsidRPr="00C95820" w:rsidRDefault="004526C3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</w:p>
        </w:tc>
      </w:tr>
      <w:tr w:rsidR="006D0785" w14:paraId="0CB9957C" w14:textId="77777777">
        <w:trPr>
          <w:trHeight w:hRule="exact" w:val="169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0A029E" w14:textId="77777777" w:rsidR="006D0785" w:rsidRDefault="004526C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13607C" w14:textId="77777777" w:rsidR="006D0785" w:rsidRDefault="004526C3">
            <w:pPr>
              <w:autoSpaceDE w:val="0"/>
              <w:autoSpaceDN w:val="0"/>
              <w:spacing w:before="86" w:after="0" w:line="233" w:lineRule="auto"/>
              <w:ind w:left="72"/>
            </w:pPr>
            <w:r w:rsidRPr="00C95820">
              <w:rPr>
                <w:rFonts w:ascii="Times New Roman" w:eastAsia="Times New Roman" w:hAnsi="Times New Roman"/>
                <w:color w:val="000000"/>
                <w:w w:val="102"/>
                <w:sz w:val="14"/>
                <w:lang w:val="ru-RU"/>
              </w:rPr>
              <w:t xml:space="preserve">Здоровый образ жизни: режим труда и отдыха.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4"/>
              </w:rPr>
              <w:t>Здоровое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1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4"/>
              </w:rPr>
              <w:t>питание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693CE8" w14:textId="77777777" w:rsidR="006D0785" w:rsidRDefault="004526C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524B2D" w14:textId="77777777" w:rsidR="006D0785" w:rsidRDefault="004526C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1ACE58" w14:textId="77777777" w:rsidR="006D0785" w:rsidRDefault="004526C3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6AED5E" w14:textId="77777777" w:rsidR="006D0785" w:rsidRDefault="004526C3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14.11.2022 02.12.2022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212277" w14:textId="77777777" w:rsidR="006D0785" w:rsidRPr="00C95820" w:rsidRDefault="004526C3">
            <w:pPr>
              <w:autoSpaceDE w:val="0"/>
              <w:autoSpaceDN w:val="0"/>
              <w:spacing w:before="76" w:after="0" w:line="254" w:lineRule="auto"/>
              <w:ind w:left="72" w:right="288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Диалогическая речь;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Смысловое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чтение;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Орфография и пунктуация;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Лексическая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сторона речи;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33F79C" w14:textId="77777777" w:rsidR="006D0785" w:rsidRPr="00C95820" w:rsidRDefault="004526C3">
            <w:pPr>
              <w:autoSpaceDE w:val="0"/>
              <w:autoSpaceDN w:val="0"/>
              <w:spacing w:before="76" w:after="0" w:line="252" w:lineRule="auto"/>
              <w:ind w:left="74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Контрольная работа;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работа;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Диктант;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AF0759" w14:textId="77777777" w:rsidR="006D0785" w:rsidRDefault="004526C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https://wordwall.net/ru</w:t>
            </w:r>
          </w:p>
        </w:tc>
      </w:tr>
      <w:tr w:rsidR="006D0785" w14:paraId="71B7F1CB" w14:textId="77777777">
        <w:trPr>
          <w:trHeight w:hRule="exact" w:val="1096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A879B5" w14:textId="77777777" w:rsidR="006D0785" w:rsidRDefault="004526C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51EF6B" w14:textId="77777777" w:rsidR="006D0785" w:rsidRPr="00C95820" w:rsidRDefault="004526C3">
            <w:pPr>
              <w:autoSpaceDE w:val="0"/>
              <w:autoSpaceDN w:val="0"/>
              <w:spacing w:before="88" w:after="0" w:line="233" w:lineRule="auto"/>
              <w:ind w:left="72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w w:val="102"/>
                <w:sz w:val="14"/>
                <w:lang w:val="ru-RU"/>
              </w:rPr>
              <w:t>Покупки: одежда, обувь и продукты питания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5AAD79" w14:textId="77777777" w:rsidR="006D0785" w:rsidRDefault="004526C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BDA704" w14:textId="77777777" w:rsidR="006D0785" w:rsidRDefault="004526C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BD16CD" w14:textId="77777777" w:rsidR="006D0785" w:rsidRDefault="004526C3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2081DA" w14:textId="77777777" w:rsidR="006D0785" w:rsidRDefault="004526C3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05.12.2022 23.12.2022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2257B1" w14:textId="77777777" w:rsidR="006D0785" w:rsidRPr="00C95820" w:rsidRDefault="004526C3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Письменная речь; Фонетическая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сторона речи;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Орфография и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пунктуация;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8B16CA" w14:textId="77777777" w:rsidR="006D0785" w:rsidRPr="00C95820" w:rsidRDefault="004526C3">
            <w:pPr>
              <w:autoSpaceDE w:val="0"/>
              <w:autoSpaceDN w:val="0"/>
              <w:spacing w:before="78" w:after="0" w:line="252" w:lineRule="auto"/>
              <w:ind w:left="74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Контрольная работа;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работа;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Диктант;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F61607" w14:textId="77777777" w:rsidR="006D0785" w:rsidRDefault="004526C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https://quizlet.com/ru</w:t>
            </w:r>
          </w:p>
        </w:tc>
      </w:tr>
    </w:tbl>
    <w:p w14:paraId="38C3DE46" w14:textId="77777777" w:rsidR="006D0785" w:rsidRDefault="006D0785">
      <w:pPr>
        <w:autoSpaceDE w:val="0"/>
        <w:autoSpaceDN w:val="0"/>
        <w:spacing w:after="0" w:line="14" w:lineRule="exact"/>
      </w:pPr>
    </w:p>
    <w:p w14:paraId="4D330210" w14:textId="77777777" w:rsidR="006D0785" w:rsidRDefault="006D0785">
      <w:pPr>
        <w:sectPr w:rsidR="006D0785">
          <w:pgSz w:w="16840" w:h="11900"/>
          <w:pgMar w:top="282" w:right="640" w:bottom="1422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38E30976" w14:textId="77777777" w:rsidR="006D0785" w:rsidRDefault="006D078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84"/>
        <w:gridCol w:w="6628"/>
        <w:gridCol w:w="528"/>
        <w:gridCol w:w="1106"/>
        <w:gridCol w:w="1140"/>
        <w:gridCol w:w="876"/>
        <w:gridCol w:w="1382"/>
        <w:gridCol w:w="1080"/>
        <w:gridCol w:w="2378"/>
      </w:tblGrid>
      <w:tr w:rsidR="006D0785" w14:paraId="0E90B8FE" w14:textId="77777777">
        <w:trPr>
          <w:trHeight w:hRule="exact" w:val="3698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EED20D" w14:textId="77777777" w:rsidR="006D0785" w:rsidRDefault="004526C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FD22EC" w14:textId="77777777" w:rsidR="006D0785" w:rsidRDefault="004526C3">
            <w:pPr>
              <w:autoSpaceDE w:val="0"/>
              <w:autoSpaceDN w:val="0"/>
              <w:spacing w:before="88" w:after="0" w:line="254" w:lineRule="auto"/>
              <w:ind w:left="72" w:right="864"/>
            </w:pPr>
            <w:r w:rsidRPr="00C95820">
              <w:rPr>
                <w:rFonts w:ascii="Times New Roman" w:eastAsia="Times New Roman" w:hAnsi="Times New Roman"/>
                <w:color w:val="000000"/>
                <w:w w:val="102"/>
                <w:sz w:val="14"/>
                <w:lang w:val="ru-RU"/>
              </w:rPr>
              <w:t xml:space="preserve">Школа, школьная жизнь, школьная форма, изучаемые предметы.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4"/>
              </w:rPr>
              <w:t>Переписка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14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4"/>
              </w:rPr>
              <w:t>зарубежными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1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4"/>
              </w:rPr>
              <w:t>сверстниками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31AEA6" w14:textId="77777777" w:rsidR="006D0785" w:rsidRDefault="004526C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05D3F9" w14:textId="77777777" w:rsidR="006D0785" w:rsidRDefault="004526C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A1BDBD" w14:textId="77777777" w:rsidR="006D0785" w:rsidRDefault="004526C3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F8E409" w14:textId="77777777" w:rsidR="006D0785" w:rsidRDefault="004526C3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10.01.2023 10.02.2023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510829" w14:textId="77777777" w:rsidR="006D0785" w:rsidRPr="00C95820" w:rsidRDefault="004526C3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Диалогическая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речь;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Монологическая речь;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Аудирование;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Смысловое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чтение;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Письменная речь; Фонетическая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сторона речи;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Орфография и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пунктуация;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Лексическая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сторона речи;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Грамматическая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сторона речи;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Социокультурные знания и умения;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B2CD08" w14:textId="77777777" w:rsidR="006D0785" w:rsidRPr="00C95820" w:rsidRDefault="004526C3">
            <w:pPr>
              <w:autoSpaceDE w:val="0"/>
              <w:autoSpaceDN w:val="0"/>
              <w:spacing w:before="78" w:after="0" w:line="252" w:lineRule="auto"/>
              <w:ind w:left="74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Контрольная работа;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работа;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Диктант;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709855" w14:textId="77777777" w:rsidR="006D0785" w:rsidRDefault="004526C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https://learningapps.org/</w:t>
            </w:r>
          </w:p>
        </w:tc>
      </w:tr>
      <w:tr w:rsidR="006D0785" w14:paraId="2755E887" w14:textId="77777777">
        <w:trPr>
          <w:trHeight w:hRule="exact" w:val="1116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15A005" w14:textId="77777777" w:rsidR="006D0785" w:rsidRDefault="004526C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A8BF0E" w14:textId="77777777" w:rsidR="006D0785" w:rsidRDefault="004526C3">
            <w:pPr>
              <w:autoSpaceDE w:val="0"/>
              <w:autoSpaceDN w:val="0"/>
              <w:spacing w:before="88" w:after="0" w:line="233" w:lineRule="auto"/>
              <w:ind w:left="72"/>
            </w:pPr>
            <w:r w:rsidRPr="00C95820">
              <w:rPr>
                <w:rFonts w:ascii="Times New Roman" w:eastAsia="Times New Roman" w:hAnsi="Times New Roman"/>
                <w:color w:val="000000"/>
                <w:w w:val="102"/>
                <w:sz w:val="14"/>
                <w:lang w:val="ru-RU"/>
              </w:rPr>
              <w:t xml:space="preserve">Каникулы в различное время года.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4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1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4"/>
              </w:rPr>
              <w:t>отдыха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B62A65" w14:textId="77777777" w:rsidR="006D0785" w:rsidRDefault="004526C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8521E9" w14:textId="77777777" w:rsidR="006D0785" w:rsidRDefault="004526C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72AA7B" w14:textId="77777777" w:rsidR="006D0785" w:rsidRDefault="004526C3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030B6C" w14:textId="77777777" w:rsidR="006D0785" w:rsidRDefault="004526C3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13.02.2023 27.02.2023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DA06CE" w14:textId="77777777" w:rsidR="006D0785" w:rsidRPr="00C95820" w:rsidRDefault="004526C3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Монологическая речь;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Смысловое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чтение;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Письменная речь;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43B4C6" w14:textId="77777777" w:rsidR="006D0785" w:rsidRDefault="004526C3">
            <w:pPr>
              <w:autoSpaceDE w:val="0"/>
              <w:autoSpaceDN w:val="0"/>
              <w:spacing w:before="78" w:after="0" w:line="247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Диктант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7AE2A7" w14:textId="77777777" w:rsidR="006D0785" w:rsidRDefault="004526C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https://www.thefreedictionary.com/</w:t>
            </w:r>
          </w:p>
        </w:tc>
      </w:tr>
      <w:tr w:rsidR="006D0785" w14:paraId="06BCFEB0" w14:textId="77777777">
        <w:trPr>
          <w:trHeight w:hRule="exact" w:val="169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C63DF0" w14:textId="77777777" w:rsidR="006D0785" w:rsidRDefault="004526C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42F12F" w14:textId="77777777" w:rsidR="006D0785" w:rsidRDefault="004526C3">
            <w:pPr>
              <w:autoSpaceDE w:val="0"/>
              <w:autoSpaceDN w:val="0"/>
              <w:spacing w:before="88" w:after="0" w:line="233" w:lineRule="auto"/>
              <w:ind w:left="72"/>
            </w:pPr>
            <w:r w:rsidRPr="00C95820">
              <w:rPr>
                <w:rFonts w:ascii="Times New Roman" w:eastAsia="Times New Roman" w:hAnsi="Times New Roman"/>
                <w:color w:val="000000"/>
                <w:w w:val="102"/>
                <w:sz w:val="14"/>
                <w:lang w:val="ru-RU"/>
              </w:rPr>
              <w:t xml:space="preserve">Природа: дикие и домашние животные.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4"/>
              </w:rPr>
              <w:t>Погода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2B7F7A" w14:textId="77777777" w:rsidR="006D0785" w:rsidRDefault="004526C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C63845" w14:textId="77777777" w:rsidR="006D0785" w:rsidRDefault="004526C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699DCF" w14:textId="77777777" w:rsidR="006D0785" w:rsidRDefault="004526C3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D7F9DF" w14:textId="77777777" w:rsidR="006D0785" w:rsidRDefault="004526C3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06.03.2023 31.03.2023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99BA86" w14:textId="77777777" w:rsidR="006D0785" w:rsidRPr="00C95820" w:rsidRDefault="004526C3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Диалогическая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речь;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Фонетическая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сторона речи;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Грамматическая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сторона речи;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Социокультурные знания и умения;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9590B4" w14:textId="77777777" w:rsidR="006D0785" w:rsidRPr="00C95820" w:rsidRDefault="004526C3">
            <w:pPr>
              <w:autoSpaceDE w:val="0"/>
              <w:autoSpaceDN w:val="0"/>
              <w:spacing w:before="78" w:after="0" w:line="252" w:lineRule="auto"/>
              <w:ind w:left="74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Контрольная работа;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работа;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Диктант;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DD240D" w14:textId="77777777" w:rsidR="006D0785" w:rsidRDefault="004526C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https://busyteacher.org/</w:t>
            </w:r>
          </w:p>
        </w:tc>
      </w:tr>
      <w:tr w:rsidR="006D0785" w14:paraId="19F2AE27" w14:textId="77777777">
        <w:trPr>
          <w:trHeight w:hRule="exact" w:val="188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8351FF" w14:textId="77777777" w:rsidR="006D0785" w:rsidRDefault="004526C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9.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ED75FC" w14:textId="77777777" w:rsidR="006D0785" w:rsidRDefault="004526C3">
            <w:pPr>
              <w:autoSpaceDE w:val="0"/>
              <w:autoSpaceDN w:val="0"/>
              <w:spacing w:before="88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4"/>
              </w:rPr>
              <w:t>Родной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1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4"/>
              </w:rPr>
              <w:t>город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14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4"/>
              </w:rPr>
              <w:t>село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1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4"/>
              </w:rPr>
              <w:t>Транспорт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D40FEE" w14:textId="77777777" w:rsidR="006D0785" w:rsidRDefault="004526C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73C698" w14:textId="77777777" w:rsidR="006D0785" w:rsidRDefault="004526C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96AAB5" w14:textId="77777777" w:rsidR="006D0785" w:rsidRDefault="004526C3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1FB465" w14:textId="77777777" w:rsidR="006D0785" w:rsidRDefault="004526C3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03.04.2023 19.04.2023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58944E" w14:textId="77777777" w:rsidR="006D0785" w:rsidRPr="00C95820" w:rsidRDefault="004526C3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Монологическая речь;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Аудирование;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Смысловое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чтение;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Грамматическая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сторона речи;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Социокультурные знания и умения;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3E59DD" w14:textId="77777777" w:rsidR="006D0785" w:rsidRPr="00C95820" w:rsidRDefault="004526C3">
            <w:pPr>
              <w:autoSpaceDE w:val="0"/>
              <w:autoSpaceDN w:val="0"/>
              <w:spacing w:before="76" w:after="0" w:line="252" w:lineRule="auto"/>
              <w:ind w:left="74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Контрольная работа;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работа;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Диктант;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0A51D9" w14:textId="77777777" w:rsidR="006D0785" w:rsidRDefault="004526C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https://pedsovet.su/</w:t>
            </w:r>
          </w:p>
        </w:tc>
      </w:tr>
      <w:tr w:rsidR="006D0785" w14:paraId="6232EFBE" w14:textId="77777777">
        <w:trPr>
          <w:trHeight w:hRule="exact" w:val="2058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0FCA1D" w14:textId="77777777" w:rsidR="006D0785" w:rsidRDefault="004526C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C97A01" w14:textId="77777777" w:rsidR="006D0785" w:rsidRPr="00C95820" w:rsidRDefault="004526C3">
            <w:pPr>
              <w:autoSpaceDE w:val="0"/>
              <w:autoSpaceDN w:val="0"/>
              <w:spacing w:before="88" w:after="0" w:line="254" w:lineRule="auto"/>
              <w:ind w:left="72" w:right="576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w w:val="102"/>
                <w:sz w:val="14"/>
                <w:lang w:val="ru-RU"/>
              </w:rPr>
              <w:t>Родная страна и страна/страны изучаемого языка. Их географическое положение, столицы,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5A2611" w14:textId="77777777" w:rsidR="006D0785" w:rsidRDefault="004526C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7352BC" w14:textId="77777777" w:rsidR="006D0785" w:rsidRDefault="004526C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39DA1A" w14:textId="77777777" w:rsidR="006D0785" w:rsidRDefault="004526C3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70EF2F" w14:textId="77777777" w:rsidR="006D0785" w:rsidRDefault="004526C3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20.04.2023 12.05.2023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94D2D0" w14:textId="77777777" w:rsidR="006D0785" w:rsidRPr="00C95820" w:rsidRDefault="004526C3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Монологическая речь;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Смысловое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чтение;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Орфография и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пунктуация;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Лексическая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сторона речи;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Социокультурные знания и умения;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684F67" w14:textId="77777777" w:rsidR="006D0785" w:rsidRPr="00C95820" w:rsidRDefault="004526C3">
            <w:pPr>
              <w:autoSpaceDE w:val="0"/>
              <w:autoSpaceDN w:val="0"/>
              <w:spacing w:before="78" w:after="0" w:line="252" w:lineRule="auto"/>
              <w:ind w:left="74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контроль;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Диктант;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BAF418" w14:textId="77777777" w:rsidR="006D0785" w:rsidRDefault="004526C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http://it-n.ru</w:t>
            </w:r>
          </w:p>
        </w:tc>
      </w:tr>
    </w:tbl>
    <w:p w14:paraId="5724409C" w14:textId="77777777" w:rsidR="006D0785" w:rsidRDefault="006D0785">
      <w:pPr>
        <w:autoSpaceDE w:val="0"/>
        <w:autoSpaceDN w:val="0"/>
        <w:spacing w:after="0" w:line="14" w:lineRule="exact"/>
      </w:pPr>
    </w:p>
    <w:p w14:paraId="24CF92CA" w14:textId="77777777" w:rsidR="006D0785" w:rsidRDefault="006D0785">
      <w:pPr>
        <w:sectPr w:rsidR="006D0785">
          <w:pgSz w:w="16840" w:h="11900"/>
          <w:pgMar w:top="284" w:right="640" w:bottom="424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4A3F1B5C" w14:textId="77777777" w:rsidR="006D0785" w:rsidRDefault="006D078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84"/>
        <w:gridCol w:w="6628"/>
        <w:gridCol w:w="528"/>
        <w:gridCol w:w="1106"/>
        <w:gridCol w:w="1140"/>
        <w:gridCol w:w="876"/>
        <w:gridCol w:w="1382"/>
        <w:gridCol w:w="1080"/>
        <w:gridCol w:w="2378"/>
      </w:tblGrid>
      <w:tr w:rsidR="006D0785" w14:paraId="31C24AEB" w14:textId="77777777">
        <w:trPr>
          <w:trHeight w:hRule="exact" w:val="1308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09794D" w14:textId="77777777" w:rsidR="006D0785" w:rsidRDefault="004526C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7F79DA" w14:textId="77777777" w:rsidR="006D0785" w:rsidRPr="00C95820" w:rsidRDefault="004526C3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Выдающиеся люди родной страны и страны/стран изучаемого языка: писатели, поэты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729C33" w14:textId="77777777" w:rsidR="006D0785" w:rsidRDefault="004526C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DF420A" w14:textId="77777777" w:rsidR="006D0785" w:rsidRDefault="004526C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F580F5" w14:textId="77777777" w:rsidR="006D0785" w:rsidRDefault="004526C3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60EC48" w14:textId="77777777" w:rsidR="006D0785" w:rsidRDefault="004526C3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15.05.2023 31.05.2023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553F40" w14:textId="77777777" w:rsidR="006D0785" w:rsidRPr="00C95820" w:rsidRDefault="004526C3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Диалогическая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речь;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Лексическая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сторона речи;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Социокультурные знания и умения;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6863D2" w14:textId="77777777" w:rsidR="006D0785" w:rsidRDefault="004526C3">
            <w:pPr>
              <w:autoSpaceDE w:val="0"/>
              <w:autoSpaceDN w:val="0"/>
              <w:spacing w:before="78" w:after="0" w:line="247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Диктант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CA6CF2" w14:textId="77777777" w:rsidR="006D0785" w:rsidRDefault="004526C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https://www.english-study-cafe.ru/</w:t>
            </w:r>
          </w:p>
        </w:tc>
      </w:tr>
      <w:tr w:rsidR="006D0785" w14:paraId="2BF2FD84" w14:textId="77777777">
        <w:trPr>
          <w:trHeight w:hRule="exact" w:val="330"/>
        </w:trPr>
        <w:tc>
          <w:tcPr>
            <w:tcW w:w="7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C0EC65" w14:textId="77777777" w:rsidR="006D0785" w:rsidRPr="00C95820" w:rsidRDefault="004526C3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399C0F" w14:textId="77777777" w:rsidR="006D0785" w:rsidRDefault="004526C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24BC39" w14:textId="77777777" w:rsidR="006D0785" w:rsidRDefault="004526C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55A935" w14:textId="77777777" w:rsidR="006D0785" w:rsidRDefault="004526C3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5716" w:type="dxa"/>
            <w:gridSpan w:val="4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490935" w14:textId="77777777" w:rsidR="006D0785" w:rsidRDefault="006D0785"/>
        </w:tc>
      </w:tr>
    </w:tbl>
    <w:p w14:paraId="23F47178" w14:textId="77777777" w:rsidR="006D0785" w:rsidRDefault="006D0785">
      <w:pPr>
        <w:autoSpaceDE w:val="0"/>
        <w:autoSpaceDN w:val="0"/>
        <w:spacing w:after="0" w:line="14" w:lineRule="exact"/>
      </w:pPr>
    </w:p>
    <w:p w14:paraId="73B1CB21" w14:textId="77777777" w:rsidR="006D0785" w:rsidRDefault="006D0785">
      <w:pPr>
        <w:sectPr w:rsidR="006D0785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06CA9638" w14:textId="77777777" w:rsidR="006D0785" w:rsidRDefault="006D0785">
      <w:pPr>
        <w:autoSpaceDE w:val="0"/>
        <w:autoSpaceDN w:val="0"/>
        <w:spacing w:after="78" w:line="220" w:lineRule="exact"/>
      </w:pPr>
    </w:p>
    <w:p w14:paraId="24F1A51B" w14:textId="77777777" w:rsidR="006D0785" w:rsidRDefault="004526C3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ПОУРОЧНОЕ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164"/>
        <w:gridCol w:w="1646"/>
      </w:tblGrid>
      <w:tr w:rsidR="006D0785" w14:paraId="53C86943" w14:textId="77777777">
        <w:trPr>
          <w:trHeight w:hRule="exact" w:val="492"/>
        </w:trPr>
        <w:tc>
          <w:tcPr>
            <w:tcW w:w="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57D094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E99A73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4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D72211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42BC6C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</w:tc>
        <w:tc>
          <w:tcPr>
            <w:tcW w:w="1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433155" w14:textId="77777777" w:rsidR="006D0785" w:rsidRDefault="004526C3">
            <w:pPr>
              <w:autoSpaceDE w:val="0"/>
              <w:autoSpaceDN w:val="0"/>
              <w:spacing w:before="98" w:after="0" w:line="271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  <w:proofErr w:type="spellEnd"/>
          </w:p>
        </w:tc>
      </w:tr>
      <w:tr w:rsidR="006D0785" w14:paraId="3E48D6EC" w14:textId="77777777">
        <w:trPr>
          <w:trHeight w:hRule="exact" w:val="828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B11F2" w14:textId="77777777" w:rsidR="006D0785" w:rsidRDefault="006D0785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C4C40" w14:textId="77777777" w:rsidR="006D0785" w:rsidRDefault="006D0785"/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B61D33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8B0160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C07D2C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EA46E" w14:textId="77777777" w:rsidR="006D0785" w:rsidRDefault="006D0785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6C038" w14:textId="77777777" w:rsidR="006D0785" w:rsidRDefault="006D0785"/>
        </w:tc>
      </w:tr>
      <w:tr w:rsidR="006D0785" w14:paraId="619AE9EB" w14:textId="77777777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69E684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BD1411" w14:textId="77777777" w:rsidR="006D0785" w:rsidRPr="00C95820" w:rsidRDefault="004526C3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Распорядок дня. Глаголы в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Past</w:t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Simple</w:t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Вопрос к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подлежащему. (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Unit</w:t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2,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Step</w:t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1.)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B7C046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57E6B8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3AD78B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6BB9E7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C7948D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49AF2821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0CD097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AAD9C3" w14:textId="77777777" w:rsidR="006D0785" w:rsidRPr="00C95820" w:rsidRDefault="004526C3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Биография.</w:t>
            </w:r>
          </w:p>
          <w:p w14:paraId="2A7114CA" w14:textId="77777777" w:rsidR="006D0785" w:rsidRDefault="004526C3">
            <w:pPr>
              <w:autoSpaceDE w:val="0"/>
              <w:autoSpaceDN w:val="0"/>
              <w:spacing w:before="72" w:after="0" w:line="262" w:lineRule="auto"/>
              <w:ind w:left="72" w:right="144"/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Родственники</w:t>
            </w:r>
            <w:r w:rsidRPr="00142EF4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Структура</w:t>
            </w:r>
            <w:r w:rsidRPr="00142EF4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to</w:t>
            </w:r>
            <w:r w:rsidRPr="00142EF4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be</w:t>
            </w:r>
            <w:r w:rsidRPr="00142EF4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born</w:t>
            </w:r>
            <w:r w:rsidRPr="00142EF4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</w:t>
            </w:r>
            <w:r w:rsidRPr="00142EF4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Past</w:t>
            </w:r>
            <w:r w:rsidRPr="00142EF4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Simple</w:t>
            </w:r>
            <w:r w:rsidRPr="00142EF4"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Step 2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37421A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EFCC8B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86B5F5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FF3A17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646622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492D1DDE" w14:textId="77777777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A3448A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895813" w14:textId="77777777" w:rsidR="006D0785" w:rsidRPr="00C95820" w:rsidRDefault="004526C3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Написание дат.</w:t>
            </w:r>
          </w:p>
          <w:p w14:paraId="510480A2" w14:textId="77777777" w:rsidR="006D0785" w:rsidRDefault="004526C3">
            <w:pPr>
              <w:autoSpaceDE w:val="0"/>
              <w:autoSpaceDN w:val="0"/>
              <w:spacing w:before="70" w:after="0"/>
              <w:ind w:left="72" w:right="144"/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Адрес. Ответы на вопросы к подлежащему с формами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глагола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to</w:t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be</w:t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Называние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года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дат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). Step 3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C79561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BA6B80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BAEF5A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7D5871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B6AD8F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1B703B3E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DF9C19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744BBE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Семейные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Step 4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8A77A4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1C8A38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EF76A9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A81606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61BBD9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602E63A0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9D70F9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03C3D2" w14:textId="77777777" w:rsidR="006D0785" w:rsidRDefault="004526C3">
            <w:pPr>
              <w:autoSpaceDE w:val="0"/>
              <w:autoSpaceDN w:val="0"/>
              <w:spacing w:before="98" w:after="0"/>
              <w:ind w:left="72" w:right="144"/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Профессии. Образование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имён существительных при помощи суффиксов 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er</w:t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or</w:t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ist</w:t>
            </w:r>
            <w:proofErr w:type="spellEnd"/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sion</w:t>
            </w:r>
            <w:proofErr w:type="spellEnd"/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tion</w:t>
            </w:r>
            <w:proofErr w:type="spellEnd"/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Step 5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7C0E15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34F75A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01E242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51B80C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0E8C70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33FBB03B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B0E125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BA2821" w14:textId="77777777" w:rsidR="006D0785" w:rsidRDefault="004526C3">
            <w:pPr>
              <w:autoSpaceDE w:val="0"/>
              <w:autoSpaceDN w:val="0"/>
              <w:spacing w:before="98" w:after="0" w:line="271" w:lineRule="auto"/>
              <w:ind w:left="72" w:right="432"/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Ты и твои увлечения и мечты.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General Questions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вопросы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) Step 6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A22BD2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77C2C0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7700B7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633278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93CBBC" w14:textId="77777777" w:rsidR="006D0785" w:rsidRDefault="004526C3">
            <w:pPr>
              <w:autoSpaceDE w:val="0"/>
              <w:autoSpaceDN w:val="0"/>
              <w:spacing w:before="9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46A3D5EB" w14:textId="77777777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A4A578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6CC4DD" w14:textId="77777777" w:rsidR="006D0785" w:rsidRDefault="004526C3">
            <w:pPr>
              <w:autoSpaceDE w:val="0"/>
              <w:autoSpaceDN w:val="0"/>
              <w:spacing w:before="98" w:after="0" w:line="278" w:lineRule="auto"/>
              <w:ind w:left="72" w:right="432"/>
            </w:pPr>
            <w:proofErr w:type="spellStart"/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Хобби.Порядковые</w:t>
            </w:r>
            <w:proofErr w:type="spellEnd"/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числительные. Глагол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to</w:t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leave</w:t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for</w:t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Неправильные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глаголы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 Step 7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C904B7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C69D53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8E3F82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274D91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D7B0BC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403877DC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526600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1FC85E" w14:textId="77777777" w:rsidR="006D0785" w:rsidRPr="00C95820" w:rsidRDefault="004526C3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Ты и твоя семья.</w:t>
            </w:r>
          </w:p>
          <w:p w14:paraId="4856AB18" w14:textId="77777777" w:rsidR="006D0785" w:rsidRPr="00C95820" w:rsidRDefault="004526C3">
            <w:pPr>
              <w:autoSpaceDE w:val="0"/>
              <w:autoSpaceDN w:val="0"/>
              <w:spacing w:before="70" w:after="0" w:line="262" w:lineRule="auto"/>
              <w:ind w:left="72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Повторение лексико-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грамматического материала.</w:t>
            </w:r>
          </w:p>
          <w:p w14:paraId="3FEE95C1" w14:textId="77777777" w:rsidR="006D0785" w:rsidRPr="00142EF4" w:rsidRDefault="004526C3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Step</w:t>
            </w:r>
            <w:r w:rsidRPr="00142EF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8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F3E561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B39308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1C56BF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38CA1C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AE5D27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7BCE1D2C" w14:textId="77777777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5B12D4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EE3C0A" w14:textId="77777777" w:rsidR="006D0785" w:rsidRPr="00C95820" w:rsidRDefault="004526C3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Контрольная работа №1 по теме "Моя семья. Мои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друзья. Семейные праздники (день рождения, Новый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год)"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820A20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CB33D5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9053CA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EB24F5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F583CE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5F97B45C" w14:textId="77777777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4208B0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540A66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Проектная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родители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1FC951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7AEF3C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389D39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F4780A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ADD381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14:paraId="59EF059C" w14:textId="77777777" w:rsidR="006D0785" w:rsidRDefault="006D0785">
      <w:pPr>
        <w:autoSpaceDE w:val="0"/>
        <w:autoSpaceDN w:val="0"/>
        <w:spacing w:after="0" w:line="14" w:lineRule="exact"/>
      </w:pPr>
    </w:p>
    <w:p w14:paraId="41B729DB" w14:textId="77777777" w:rsidR="006D0785" w:rsidRDefault="006D0785">
      <w:pPr>
        <w:sectPr w:rsidR="006D0785">
          <w:pgSz w:w="11900" w:h="16840"/>
          <w:pgMar w:top="298" w:right="650" w:bottom="332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2ACD9DE3" w14:textId="77777777" w:rsidR="006D0785" w:rsidRDefault="006D078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164"/>
        <w:gridCol w:w="1646"/>
      </w:tblGrid>
      <w:tr w:rsidR="006D0785" w14:paraId="79F0382E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2ED373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72AF47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Разрешите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представиться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 Let me introduce myself.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BB2217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17AA64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F09697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CE1E02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6215EF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7D383769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A82C0F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AEEBEE" w14:textId="77777777" w:rsidR="006D0785" w:rsidRPr="00C95820" w:rsidRDefault="004526C3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Описание внешности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человека. Образование имён прилагательных при помощи суффиксов 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ful</w:t>
            </w:r>
            <w:proofErr w:type="spellEnd"/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ian</w:t>
            </w:r>
            <w:proofErr w:type="spellEnd"/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an</w:t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9DD0F1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659255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AB8631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47F24D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27280C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Диктант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4A3346B1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B2BC4A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EE5A8C" w14:textId="77777777" w:rsidR="006D0785" w:rsidRPr="00C95820" w:rsidRDefault="004526C3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Какой у меня характер. Мои личные качества.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14637C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394F7C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AB0DCF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3D75CB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DCE469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037E4123" w14:textId="77777777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2BD722" w14:textId="77777777" w:rsidR="006D0785" w:rsidRDefault="004526C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E8FD3C" w14:textId="77777777" w:rsidR="006D0785" w:rsidRPr="00C95820" w:rsidRDefault="004526C3">
            <w:pPr>
              <w:autoSpaceDE w:val="0"/>
              <w:autoSpaceDN w:val="0"/>
              <w:spacing w:before="100" w:after="0" w:line="262" w:lineRule="auto"/>
              <w:ind w:left="72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Характер и внешность моего друга.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479E06" w14:textId="77777777" w:rsidR="006D0785" w:rsidRDefault="004526C3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85FAA3" w14:textId="77777777" w:rsidR="006D0785" w:rsidRDefault="004526C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ED0A5F" w14:textId="77777777" w:rsidR="006D0785" w:rsidRDefault="004526C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B3991C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057C4D" w14:textId="77777777" w:rsidR="006D0785" w:rsidRDefault="004526C3">
            <w:pPr>
              <w:autoSpaceDE w:val="0"/>
              <w:autoSpaceDN w:val="0"/>
              <w:spacing w:before="100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14235A31" w14:textId="77777777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9580CF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7B354F" w14:textId="77777777" w:rsidR="006D0785" w:rsidRDefault="004526C3">
            <w:pPr>
              <w:autoSpaceDE w:val="0"/>
              <w:autoSpaceDN w:val="0"/>
              <w:spacing w:before="98" w:after="0" w:line="281" w:lineRule="auto"/>
              <w:ind w:left="72" w:right="864"/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Межличностные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взаимоотношения с друзьями и в школе.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Внешность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черты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характера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B8BC58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1E28A1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0965DC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955356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AAB660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7B86C84C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47D10F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2BFC52" w14:textId="77777777" w:rsidR="006D0785" w:rsidRPr="00C95820" w:rsidRDefault="004526C3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Диктант по теме внешность и характер человека.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7BC7C2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AB1B97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4E5FF3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C3BCED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33AD2A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Диктант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55E06A36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BEF39B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948602" w14:textId="77777777" w:rsidR="006D0785" w:rsidRPr="00C95820" w:rsidRDefault="004526C3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Проектная работа на тему : "Внешность и характер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моего любимого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литературного героя"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E5C895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4CA50A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645137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8C89FE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96950A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6BE01864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5781B2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17489B" w14:textId="77777777" w:rsidR="006D0785" w:rsidRDefault="004526C3">
            <w:pPr>
              <w:autoSpaceDE w:val="0"/>
              <w:autoSpaceDN w:val="0"/>
              <w:spacing w:before="98" w:after="0" w:line="271" w:lineRule="auto"/>
              <w:ind w:left="72" w:right="144"/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Чем заняться после </w:t>
            </w:r>
            <w:r w:rsidRPr="00C95820">
              <w:rPr>
                <w:lang w:val="ru-RU"/>
              </w:rPr>
              <w:br/>
            </w:r>
            <w:proofErr w:type="spellStart"/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школы.Общие</w:t>
            </w:r>
            <w:proofErr w:type="spellEnd"/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вопросы и ответы на них.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Unit 4 Step 1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492BF7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286B69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AD7C53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876C8C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5BFC05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780A1104" w14:textId="77777777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14A699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47EF36" w14:textId="77777777" w:rsidR="006D0785" w:rsidRDefault="004526C3">
            <w:pPr>
              <w:autoSpaceDE w:val="0"/>
              <w:autoSpaceDN w:val="0"/>
              <w:spacing w:before="98" w:after="0" w:line="271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Домашние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питомцы.Present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Simple, Past Simple: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B0A3DD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8B2670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4E3F4D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DF31AF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81CFB3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2B83277F" w14:textId="77777777">
        <w:trPr>
          <w:trHeight w:hRule="exact" w:val="49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3BC48F" w14:textId="77777777" w:rsidR="006D0785" w:rsidRDefault="004526C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F07066" w14:textId="77777777" w:rsidR="006D0785" w:rsidRDefault="004526C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зоомагазине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14D9B7" w14:textId="77777777" w:rsidR="006D0785" w:rsidRDefault="004526C3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F10118" w14:textId="77777777" w:rsidR="006D0785" w:rsidRDefault="004526C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C3D7B9" w14:textId="77777777" w:rsidR="006D0785" w:rsidRDefault="004526C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37C486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7B2D3B" w14:textId="77777777" w:rsidR="006D0785" w:rsidRDefault="004526C3">
            <w:pPr>
              <w:autoSpaceDE w:val="0"/>
              <w:autoSpaceDN w:val="0"/>
              <w:spacing w:before="10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Диктант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05D5D429" w14:textId="77777777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8EFEAA" w14:textId="77777777" w:rsidR="006D0785" w:rsidRDefault="004526C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CC9D32" w14:textId="77777777" w:rsidR="006D0785" w:rsidRPr="00C95820" w:rsidRDefault="004526C3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История слова «хобби».</w:t>
            </w:r>
          </w:p>
          <w:p w14:paraId="55B74E0C" w14:textId="77777777" w:rsidR="006D0785" w:rsidRPr="00C95820" w:rsidRDefault="004526C3">
            <w:pPr>
              <w:autoSpaceDE w:val="0"/>
              <w:autoSpaceDN w:val="0"/>
              <w:spacing w:before="70" w:after="0" w:line="230" w:lineRule="auto"/>
              <w:jc w:val="center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Отрицательный префикс -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un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39F5C0" w14:textId="77777777" w:rsidR="006D0785" w:rsidRDefault="004526C3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95CD52" w14:textId="77777777" w:rsidR="006D0785" w:rsidRDefault="004526C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F2A553" w14:textId="77777777" w:rsidR="006D0785" w:rsidRDefault="004526C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BD0F3D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FE3F7A" w14:textId="77777777" w:rsidR="006D0785" w:rsidRDefault="004526C3">
            <w:pPr>
              <w:autoSpaceDE w:val="0"/>
              <w:autoSpaceDN w:val="0"/>
              <w:spacing w:before="100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7B52CE55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38DC24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625A92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театре.Разделительные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вопросы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3978DD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DEB0B8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2E550A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814471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2B546E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384BF339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C292EF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8B9EA2" w14:textId="77777777" w:rsidR="006D0785" w:rsidRDefault="004526C3">
            <w:pPr>
              <w:autoSpaceDE w:val="0"/>
              <w:autoSpaceDN w:val="0"/>
              <w:spacing w:before="98" w:after="0"/>
              <w:ind w:left="72" w:right="144"/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Поход в музей и картинную галерею.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Разделительные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вопросы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в Present Simple, Past Simple, Future Simple.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519574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DF4C7E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86774F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9BDD28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7FF7A3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0C6482A8" w14:textId="77777777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BE955E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7511D0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цирке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392A28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133952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8AAAC6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C6394F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915B33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14:paraId="06F51351" w14:textId="77777777" w:rsidR="006D0785" w:rsidRDefault="006D0785">
      <w:pPr>
        <w:autoSpaceDE w:val="0"/>
        <w:autoSpaceDN w:val="0"/>
        <w:spacing w:after="0" w:line="14" w:lineRule="exact"/>
      </w:pPr>
    </w:p>
    <w:p w14:paraId="02F2CB51" w14:textId="77777777" w:rsidR="006D0785" w:rsidRDefault="006D0785">
      <w:pPr>
        <w:sectPr w:rsidR="006D0785">
          <w:pgSz w:w="11900" w:h="16840"/>
          <w:pgMar w:top="284" w:right="650" w:bottom="65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376EA171" w14:textId="77777777" w:rsidR="006D0785" w:rsidRDefault="006D078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164"/>
        <w:gridCol w:w="1646"/>
      </w:tblGrid>
      <w:tr w:rsidR="006D0785" w14:paraId="5F6EE8BF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343CAD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089469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Увлечения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моей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семье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3258A3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7F2C8B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DCCDB3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CC39F2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D7E4BC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32E2A09A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E3C952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AF11C7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лексико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грамматического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материала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49C19B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9527A1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1E40E6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ACA999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F317BE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Диктант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14878992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37FFD9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5F01BE" w14:textId="77777777" w:rsidR="006D0785" w:rsidRPr="00C95820" w:rsidRDefault="004526C3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Контрольная работа №2 по теме : "Хобби, досуг и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увлечения"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D2D507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4342E3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69D409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F82162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256459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25337A09" w14:textId="77777777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B5546C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74776A" w14:textId="77777777" w:rsidR="006D0785" w:rsidRDefault="004526C3">
            <w:pPr>
              <w:autoSpaceDE w:val="0"/>
              <w:autoSpaceDN w:val="0"/>
              <w:spacing w:before="98" w:after="0" w:line="271" w:lineRule="auto"/>
              <w:ind w:left="72" w:right="144"/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Здоровый образ жизни. Что мы любим и не любим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делать.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Unit 3 Step 1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1628F2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2DCD78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302A51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D44854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E7B5BB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7CAA455C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DD8077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961CDD" w14:textId="77777777" w:rsidR="006D0785" w:rsidRPr="00C95820" w:rsidRDefault="004526C3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Обозначение времени. Время на часах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DE16A4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174893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4815AF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748BCC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241E46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6B66A607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33C3C6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EA4563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спорта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Занятия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спортом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74EB96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7EC6D0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9DF3EE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A3A72F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5198FC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48415E81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FC5A5F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23C3DA" w14:textId="77777777" w:rsidR="006D0785" w:rsidRPr="00C95820" w:rsidRDefault="004526C3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Детские игры. Занятия в свободное время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1D7E21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7C7C3F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B768EF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416FD2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6B7A58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6DA37A54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D36138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455977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8605F2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9ED4FB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5D6045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433505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55E79F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21C88744" w14:textId="77777777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98D1DE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B7F41D" w14:textId="77777777" w:rsidR="006D0785" w:rsidRPr="00C95820" w:rsidRDefault="004526C3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Здоровая пища. Образование имён существительных при помощи суффиксов -</w:t>
            </w:r>
            <w:r w:rsidRPr="00C95820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er</w:t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/Образование имён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прилагательных при помощи суффиксов 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ful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1CB46F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42CD22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C45DC8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4E7FA0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82D8EA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289198D9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F9F1A7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B8651E" w14:textId="77777777" w:rsidR="006D0785" w:rsidRPr="00C95820" w:rsidRDefault="004526C3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Детские игры. Занятия на свежем воздухе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0BF461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AB2E32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17D882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D9AA60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69F2BB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757A6755" w14:textId="77777777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A1770C" w14:textId="77777777" w:rsidR="006D0785" w:rsidRDefault="004526C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610CBB" w14:textId="77777777" w:rsidR="006D0785" w:rsidRDefault="004526C3">
            <w:pPr>
              <w:autoSpaceDE w:val="0"/>
              <w:autoSpaceDN w:val="0"/>
              <w:spacing w:before="100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лексико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грамматического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материала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324810" w14:textId="77777777" w:rsidR="006D0785" w:rsidRDefault="004526C3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035778" w14:textId="77777777" w:rsidR="006D0785" w:rsidRDefault="004526C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3F5F46" w14:textId="77777777" w:rsidR="006D0785" w:rsidRDefault="004526C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36E19D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7A0E10" w14:textId="77777777" w:rsidR="006D0785" w:rsidRDefault="004526C3">
            <w:pPr>
              <w:autoSpaceDE w:val="0"/>
              <w:autoSpaceDN w:val="0"/>
              <w:spacing w:before="10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Диктант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2AC88FD9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DB1AD1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A0B658" w14:textId="77777777" w:rsidR="006D0785" w:rsidRPr="00C95820" w:rsidRDefault="004526C3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Контрольная работа №3 по теме : "Здоровый образ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жизни"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800F88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E0ABC5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2A9CD3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CF3906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CB6403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7868631A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43399E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064EAC" w14:textId="77777777" w:rsidR="006D0785" w:rsidRPr="00C95820" w:rsidRDefault="004526C3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Проектная работа "Что я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делаю чтоб быть здоровым"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04E218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6282BE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3E8C91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A34C7A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B9A7D6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6574412D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AEDCA6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539E0D" w14:textId="77777777" w:rsidR="006D0785" w:rsidRPr="00C95820" w:rsidRDefault="004526C3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Поход в магазин. Диалог продавца и покупателя.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E33915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11A4BC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E98C6D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BCFA0E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D1B75E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4AE211C4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F545C0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819E88" w14:textId="77777777" w:rsidR="006D0785" w:rsidRPr="00C95820" w:rsidRDefault="004526C3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Магазин одежды. Лексика по теме.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ABA1B2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66FEC9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4925AE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377B0D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785858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2EF6C28C" w14:textId="77777777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D07853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A4E61D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обувном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магазине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1CB7D5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C5434A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B350B7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2C465C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941502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14:paraId="4B924003" w14:textId="77777777" w:rsidR="006D0785" w:rsidRDefault="006D0785">
      <w:pPr>
        <w:autoSpaceDE w:val="0"/>
        <w:autoSpaceDN w:val="0"/>
        <w:spacing w:after="0" w:line="14" w:lineRule="exact"/>
      </w:pPr>
    </w:p>
    <w:p w14:paraId="44AE940C" w14:textId="77777777" w:rsidR="006D0785" w:rsidRDefault="006D0785">
      <w:pPr>
        <w:sectPr w:rsidR="006D0785">
          <w:pgSz w:w="11900" w:h="16840"/>
          <w:pgMar w:top="284" w:right="650" w:bottom="328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78726BD8" w14:textId="77777777" w:rsidR="006D0785" w:rsidRDefault="006D078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164"/>
        <w:gridCol w:w="1646"/>
      </w:tblGrid>
      <w:tr w:rsidR="006D0785" w14:paraId="6851560C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A0355A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2BAF84" w14:textId="77777777" w:rsidR="006D0785" w:rsidRPr="00C95820" w:rsidRDefault="004526C3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 супермаркете и на рынке.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F90B0F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2A0974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B97A29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905AA0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F17CE6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0F90C0C3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5F0A0A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10E8E4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материала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C342B3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E2BEFE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C5FAAE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2EA7F9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EECF3B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Диктант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3319E847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3FA067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F965AA" w14:textId="77777777" w:rsidR="006D0785" w:rsidRPr="00C95820" w:rsidRDefault="004526C3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Контрольная работа №4 по теме : "Покупки"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BDE0DC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6810F2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5ED029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6469DE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3E5399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1C4F4950" w14:textId="77777777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F0C184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3C90A3" w14:textId="77777777" w:rsidR="006D0785" w:rsidRDefault="004526C3">
            <w:pPr>
              <w:autoSpaceDE w:val="0"/>
              <w:autoSpaceDN w:val="0"/>
              <w:spacing w:before="98" w:after="0"/>
              <w:ind w:left="72" w:right="144"/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Проектная работа "Если бы у меня был магазин. </w:t>
            </w:r>
            <w:r w:rsidRPr="00C95820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своего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магазина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859316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686C9D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1B90AA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898421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9EAC94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688A619C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BC479A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1398A4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Школьные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дни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дня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D3A02C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B49499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B5788A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DE207F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91843A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2EF80987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CF94E3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8F7B90" w14:textId="77777777" w:rsidR="006D0785" w:rsidRPr="00C95820" w:rsidRDefault="004526C3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Школьные дни. Школа. Школьная жизнь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843EDF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6CB8B8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F73E2A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18AA7F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51B0CA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0387798C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925934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7525F1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школе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3D4061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DB9B10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D875C6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2B1947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75854C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7D0576F7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4EA787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7DE4AD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школе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BA736E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EAE761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BB325B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8796CA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B09308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1C8A20F4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B1D27F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E53A37" w14:textId="77777777" w:rsidR="006D0785" w:rsidRPr="00C95820" w:rsidRDefault="004526C3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Изучаемые предметы и отношение к ним.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F70EEB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043D64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B3EE15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C183C7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E955B8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7B5D0295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1EF173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21CD8E" w14:textId="77777777" w:rsidR="006D0785" w:rsidRPr="00C95820" w:rsidRDefault="004526C3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Изучаемые предметы и отношение к ним.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D76EF7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C8E448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EA5D05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FF71DE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C01E74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Диктант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68948E24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39020B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1039D6" w14:textId="77777777" w:rsidR="006D0785" w:rsidRPr="00C95820" w:rsidRDefault="004526C3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Контрольная работа в форме теста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87986A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EEF3E6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0F8CC7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98A069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4EA81F" w14:textId="77777777" w:rsidR="006D0785" w:rsidRDefault="004526C3">
            <w:pPr>
              <w:autoSpaceDE w:val="0"/>
              <w:autoSpaceDN w:val="0"/>
              <w:spacing w:before="9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15980CC6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1DF5F6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71B402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Внеклассные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мероприятия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Кружки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13A22B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41259D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4CB148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39E84E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91C750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5C00A6BC" w14:textId="77777777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2ED110" w14:textId="77777777" w:rsidR="006D0785" w:rsidRDefault="004526C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171113" w14:textId="77777777" w:rsidR="006D0785" w:rsidRDefault="004526C3">
            <w:pPr>
              <w:autoSpaceDE w:val="0"/>
              <w:autoSpaceDN w:val="0"/>
              <w:spacing w:before="100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Внеклассные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мероприятия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Кружки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F703EF" w14:textId="77777777" w:rsidR="006D0785" w:rsidRDefault="004526C3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5EAF63" w14:textId="77777777" w:rsidR="006D0785" w:rsidRDefault="004526C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7B07FD" w14:textId="77777777" w:rsidR="006D0785" w:rsidRDefault="004526C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EE3008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B57970" w14:textId="77777777" w:rsidR="006D0785" w:rsidRDefault="004526C3">
            <w:pPr>
              <w:autoSpaceDE w:val="0"/>
              <w:autoSpaceDN w:val="0"/>
              <w:spacing w:before="100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2975D1B1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096D77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B928AD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Школьная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5A4265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B21CD2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086F25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9CA387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3A37A6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090DA969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FA4CD8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62B044" w14:textId="77777777" w:rsidR="006D0785" w:rsidRPr="00C95820" w:rsidRDefault="004526C3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Правила написания письма. Переписка с зарубежными сверстниками.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110A95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CF9C7E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B3679C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9AC3B6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52D04B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5F22145C" w14:textId="77777777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28E4A7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D8CDC1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Написание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зарубежному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другу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5A6551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EDA62C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0CC658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21E812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D0ED07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14:paraId="39740023" w14:textId="77777777" w:rsidR="006D0785" w:rsidRDefault="006D0785">
      <w:pPr>
        <w:autoSpaceDE w:val="0"/>
        <w:autoSpaceDN w:val="0"/>
        <w:spacing w:after="0" w:line="14" w:lineRule="exact"/>
      </w:pPr>
    </w:p>
    <w:p w14:paraId="32361C14" w14:textId="77777777" w:rsidR="006D0785" w:rsidRDefault="006D0785">
      <w:pPr>
        <w:sectPr w:rsidR="006D0785">
          <w:pgSz w:w="11900" w:h="16840"/>
          <w:pgMar w:top="284" w:right="650" w:bottom="100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60DFEB2E" w14:textId="77777777" w:rsidR="006D0785" w:rsidRDefault="006D078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164"/>
        <w:gridCol w:w="1646"/>
      </w:tblGrid>
      <w:tr w:rsidR="006D0785" w14:paraId="7D112C81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4E1B3B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775FE8" w14:textId="77777777" w:rsidR="006D0785" w:rsidRPr="00C95820" w:rsidRDefault="004526C3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Повторение лексико-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грамматического материала. Подготовка к контрольной работе.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A706F8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C34112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A41560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D4C270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34363A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Диктант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187DAC82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E53E1D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8C8BB7" w14:textId="77777777" w:rsidR="006D0785" w:rsidRPr="00C95820" w:rsidRDefault="004526C3">
            <w:pPr>
              <w:autoSpaceDE w:val="0"/>
              <w:autoSpaceDN w:val="0"/>
              <w:spacing w:before="98" w:after="0" w:line="262" w:lineRule="auto"/>
              <w:jc w:val="center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Контрольная работа по теме : "Школа и школьная жизнь"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D8D99F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21A991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72DC71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7FC0CE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146BF0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7402F011" w14:textId="77777777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4FB44B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C47C83" w14:textId="77777777" w:rsidR="006D0785" w:rsidRPr="00C95820" w:rsidRDefault="004526C3">
            <w:pPr>
              <w:autoSpaceDE w:val="0"/>
              <w:autoSpaceDN w:val="0"/>
              <w:spacing w:before="98" w:after="0" w:line="271" w:lineRule="auto"/>
              <w:ind w:left="72" w:right="576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Проектная работа "Мой любимый школьный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предмет".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E96A35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9C4B12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F8C6E1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F2A1AC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3107C0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77B41D27" w14:textId="77777777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C0B989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9A7A4A" w14:textId="77777777" w:rsidR="006D0785" w:rsidRPr="00C95820" w:rsidRDefault="004526C3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Летние каникулы </w:t>
            </w:r>
            <w:r w:rsidRPr="00C95820">
              <w:rPr>
                <w:lang w:val="ru-RU"/>
              </w:rPr>
              <w:br/>
            </w:r>
            <w:proofErr w:type="spellStart"/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Баркеров</w:t>
            </w:r>
            <w:proofErr w:type="spellEnd"/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Past</w:t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Simple</w:t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.</w:t>
            </w:r>
          </w:p>
          <w:p w14:paraId="3452213B" w14:textId="77777777" w:rsidR="006D0785" w:rsidRPr="00C95820" w:rsidRDefault="004526C3">
            <w:pPr>
              <w:autoSpaceDE w:val="0"/>
              <w:autoSpaceDN w:val="0"/>
              <w:spacing w:before="70" w:after="0" w:line="271" w:lineRule="auto"/>
              <w:ind w:left="72" w:right="144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Общие вопросы . Ответы на общие вопросы в составе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оборота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There</w:t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is</w:t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There</w:t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are</w:t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  <w:p w14:paraId="4DD19EB0" w14:textId="77777777" w:rsidR="006D0785" w:rsidRDefault="004526C3">
            <w:pPr>
              <w:autoSpaceDE w:val="0"/>
              <w:autoSpaceDN w:val="0"/>
              <w:spacing w:before="7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Unit 1 Step 1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C19FFF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240695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1D28DD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B5A2F8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39C129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600F83D7" w14:textId="77777777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CF6A83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35FB7B" w14:textId="77777777" w:rsidR="006D0785" w:rsidRPr="00C95820" w:rsidRDefault="004526C3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Места для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отдыха. Альтернативные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вопросы в простых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временах. Инфинитив после определенных глаголов.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Unit</w:t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1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Step</w:t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2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FD79FF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3DFD16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22F979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C997E9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D5905A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15C02D75" w14:textId="77777777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41C352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EEF010" w14:textId="77777777" w:rsidR="006D0785" w:rsidRPr="00C95820" w:rsidRDefault="004526C3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Выходные дни в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Шотландии. Правильные и неправильные глаголы .</w:t>
            </w:r>
          </w:p>
          <w:p w14:paraId="287C7666" w14:textId="77777777" w:rsidR="006D0785" w:rsidRDefault="004526C3">
            <w:pPr>
              <w:autoSpaceDE w:val="0"/>
              <w:autoSpaceDN w:val="0"/>
              <w:spacing w:before="70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Оборот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to be going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to..Unit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1 Step 3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D6DFB3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50BC27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4F141C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C35E40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037C30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5D468886" w14:textId="77777777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9CAA43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3C8E20" w14:textId="77777777" w:rsidR="006D0785" w:rsidRDefault="004526C3">
            <w:pPr>
              <w:autoSpaceDE w:val="0"/>
              <w:autoSpaceDN w:val="0"/>
              <w:spacing w:before="98" w:after="0"/>
              <w:ind w:left="72"/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Каникулы дома и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заграницей. Таблица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неправильных глаголов.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Unit 1 Step 4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254DE6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2A362B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6CB948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0CD8B3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E200D4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58E33762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F06FC4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FCB268" w14:textId="77777777" w:rsidR="006D0785" w:rsidRPr="00C95820" w:rsidRDefault="004526C3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Проектная работа "Как я обычно провожу свои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школьные каникулы"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551188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8E4867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7C6185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B61DCE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A256A7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21A0BFE1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D0880A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FFAE84" w14:textId="77777777" w:rsidR="006D0785" w:rsidRPr="00C95820" w:rsidRDefault="004526C3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Повторение лексико-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грамматического материала. Подготовка к контрольной работе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D6D158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2A238A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A247AB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A41934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67AE91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Диктант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2CA7B8E3" w14:textId="77777777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EDCDFE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04460A" w14:textId="77777777" w:rsidR="006D0785" w:rsidRPr="00C95820" w:rsidRDefault="004526C3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Контрольная работа по теме : "Каникулы в различное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время года"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FFD362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5D4A38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F5043D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B04CFD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863B90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14:paraId="396CB16F" w14:textId="77777777" w:rsidR="006D0785" w:rsidRDefault="006D0785">
      <w:pPr>
        <w:autoSpaceDE w:val="0"/>
        <w:autoSpaceDN w:val="0"/>
        <w:spacing w:after="0" w:line="14" w:lineRule="exact"/>
      </w:pPr>
    </w:p>
    <w:p w14:paraId="19DFC86B" w14:textId="77777777" w:rsidR="006D0785" w:rsidRDefault="006D0785">
      <w:pPr>
        <w:sectPr w:rsidR="006D0785">
          <w:pgSz w:w="11900" w:h="16840"/>
          <w:pgMar w:top="284" w:right="650" w:bottom="628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39186339" w14:textId="77777777" w:rsidR="006D0785" w:rsidRDefault="006D078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164"/>
        <w:gridCol w:w="1646"/>
      </w:tblGrid>
      <w:tr w:rsidR="006D0785" w14:paraId="38590751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A35DF1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57D764" w14:textId="77777777" w:rsidR="006D0785" w:rsidRDefault="004526C3">
            <w:pPr>
              <w:autoSpaceDE w:val="0"/>
              <w:autoSpaceDN w:val="0"/>
              <w:spacing w:before="98" w:after="0" w:line="271" w:lineRule="auto"/>
              <w:ind w:left="72"/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Страны и столицы. Погода в разных городах.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Unit 1 Step 5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EF0673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D72B91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AF1F96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5B8306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BE6C9A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16E6A922" w14:textId="77777777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7A912E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207AFC" w14:textId="77777777" w:rsidR="006D0785" w:rsidRPr="00C95820" w:rsidRDefault="004526C3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Выходные дни на природе и будние дни. Повторение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степеней сравнения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прилагательных.</w:t>
            </w:r>
          </w:p>
          <w:p w14:paraId="081AF742" w14:textId="77777777" w:rsidR="006D0785" w:rsidRPr="00C95820" w:rsidRDefault="004526C3">
            <w:pPr>
              <w:autoSpaceDE w:val="0"/>
              <w:autoSpaceDN w:val="0"/>
              <w:spacing w:before="70" w:after="0" w:line="262" w:lineRule="auto"/>
              <w:ind w:left="72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Конструкции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as</w:t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…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as</w:t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not</w:t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as</w:t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…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as</w:t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Unit</w:t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1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Step</w:t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6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8C4D10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75071F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9F25D3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7AE945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53B8D6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028955D1" w14:textId="77777777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F34A74" w14:textId="77777777" w:rsidR="006D0785" w:rsidRDefault="004526C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7C1A75" w14:textId="77777777" w:rsidR="006D0785" w:rsidRDefault="004526C3">
            <w:pPr>
              <w:autoSpaceDE w:val="0"/>
              <w:autoSpaceDN w:val="0"/>
              <w:spacing w:before="10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 Present Perfect.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0FDDEF" w14:textId="77777777" w:rsidR="006D0785" w:rsidRDefault="004526C3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C1F52A" w14:textId="77777777" w:rsidR="006D0785" w:rsidRDefault="004526C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E70FD7" w14:textId="77777777" w:rsidR="006D0785" w:rsidRDefault="004526C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57A529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68120E" w14:textId="77777777" w:rsidR="006D0785" w:rsidRDefault="004526C3">
            <w:pPr>
              <w:autoSpaceDE w:val="0"/>
              <w:autoSpaceDN w:val="0"/>
              <w:spacing w:before="100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4E84F749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ADE546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41B108" w14:textId="77777777" w:rsidR="006D0785" w:rsidRPr="00C95820" w:rsidRDefault="004526C3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Дикие животные России и мира.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316164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71F8DE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6537AF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162903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303C45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66823F7E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0F8BA7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6D613C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Домашние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животные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37ECED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89076F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EEDDCD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BFEF52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4CDB34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5394C308" w14:textId="77777777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CAAA4D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F42A88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Растительный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108615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F4DC4D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B4356F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72DDC2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B22DD3" w14:textId="77777777" w:rsidR="006D0785" w:rsidRDefault="004526C3">
            <w:pPr>
              <w:autoSpaceDE w:val="0"/>
              <w:autoSpaceDN w:val="0"/>
              <w:spacing w:before="9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2B5740D6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0AD969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4339E7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Окружающий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114BED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9AAA6C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88DD94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A969C8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4BF086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3EF404B2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5F2AD5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FB0618" w14:textId="77777777" w:rsidR="006D0785" w:rsidRPr="00C95820" w:rsidRDefault="004526C3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Повторение лексико-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грамматического материала. Подготовка к контрольной работе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25A2F4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E95B7B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676CCE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C5DCB4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B08BE7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Диктант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5C69FA38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650119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E7ED27" w14:textId="77777777" w:rsidR="006D0785" w:rsidRPr="00C95820" w:rsidRDefault="004526C3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Контрольная работа по теме : "Природа"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81DF8A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6979F6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78C17C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A39A33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5F5C6F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2B38637C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B125C3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02877F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Проектная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питомец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151549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DE7EFD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BA9836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6E2377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534986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27E4DA8A" w14:textId="77777777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4D62AA" w14:textId="77777777" w:rsidR="006D0785" w:rsidRDefault="004526C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CEECB3" w14:textId="77777777" w:rsidR="006D0785" w:rsidRDefault="004526C3">
            <w:pPr>
              <w:autoSpaceDE w:val="0"/>
              <w:autoSpaceDN w:val="0"/>
              <w:spacing w:before="10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городе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5B59CD" w14:textId="77777777" w:rsidR="006D0785" w:rsidRDefault="004526C3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911851" w14:textId="77777777" w:rsidR="006D0785" w:rsidRDefault="004526C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5EA53C" w14:textId="77777777" w:rsidR="006D0785" w:rsidRDefault="004526C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F59F0D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E38EAA" w14:textId="77777777" w:rsidR="006D0785" w:rsidRDefault="004526C3">
            <w:pPr>
              <w:autoSpaceDE w:val="0"/>
              <w:autoSpaceDN w:val="0"/>
              <w:spacing w:before="100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34A1C22D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A09E40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E3C6FA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городе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555AD6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8A7A70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880B75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2C4938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01A849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48E7CBF4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A30107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6B4AB9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сельской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местности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1E8B9A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DE581B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E6D063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D531DF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E6EB90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2B129818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8824E8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FCCD3F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сельской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местности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5AB232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72E681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01C17F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690ECA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691335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1783496A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61A145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7491A8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Транспорт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04BFB6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3B6F40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27C4AF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B176FE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2ECD35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0D9C6F79" w14:textId="77777777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A43536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9A19F5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115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села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E28E78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80497D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902D94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31908F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83994A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14:paraId="456D224A" w14:textId="77777777" w:rsidR="006D0785" w:rsidRDefault="006D0785">
      <w:pPr>
        <w:autoSpaceDE w:val="0"/>
        <w:autoSpaceDN w:val="0"/>
        <w:spacing w:after="0" w:line="14" w:lineRule="exact"/>
      </w:pPr>
    </w:p>
    <w:p w14:paraId="06C95D9C" w14:textId="77777777" w:rsidR="006D0785" w:rsidRDefault="006D0785">
      <w:pPr>
        <w:sectPr w:rsidR="006D0785">
          <w:pgSz w:w="11900" w:h="16840"/>
          <w:pgMar w:top="284" w:right="650" w:bottom="496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7618CC49" w14:textId="77777777" w:rsidR="006D0785" w:rsidRDefault="006D078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164"/>
        <w:gridCol w:w="1646"/>
      </w:tblGrid>
      <w:tr w:rsidR="006D0785" w14:paraId="187784E6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620993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162C63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115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села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B19F97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444496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081B70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1175B8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DE1279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3DAB4426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323655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5B3F5B" w14:textId="77777777" w:rsidR="006D0785" w:rsidRPr="00C95820" w:rsidRDefault="004526C3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Повторение лексико-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грамматического материала. Подготовка к контрольной работе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9A7626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B385D2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217FFD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37D750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4C0010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Диктант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0CADD33B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623394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61A36F" w14:textId="77777777" w:rsidR="006D0785" w:rsidRPr="00C95820" w:rsidRDefault="004526C3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Контрольная работа по </w:t>
            </w:r>
            <w:proofErr w:type="spellStart"/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теме:"Родной</w:t>
            </w:r>
            <w:proofErr w:type="spellEnd"/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город"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C7BE1A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D4D10C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649EE3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304906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6E4DDC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66384037" w14:textId="77777777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8D3DE7" w14:textId="77777777" w:rsidR="006D0785" w:rsidRDefault="004526C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8C749F" w14:textId="77777777" w:rsidR="006D0785" w:rsidRPr="00C95820" w:rsidRDefault="004526C3">
            <w:pPr>
              <w:autoSpaceDE w:val="0"/>
              <w:autoSpaceDN w:val="0"/>
              <w:spacing w:before="100" w:after="0" w:line="271" w:lineRule="auto"/>
              <w:ind w:left="72" w:right="432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Проектная работа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"Достопримечательности моего родного города"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62F053" w14:textId="77777777" w:rsidR="006D0785" w:rsidRDefault="004526C3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AA5D98" w14:textId="77777777" w:rsidR="006D0785" w:rsidRDefault="004526C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D567F7" w14:textId="77777777" w:rsidR="006D0785" w:rsidRDefault="004526C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0216BE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2F50B6" w14:textId="77777777" w:rsidR="006D0785" w:rsidRDefault="004526C3">
            <w:pPr>
              <w:autoSpaceDE w:val="0"/>
              <w:autoSpaceDN w:val="0"/>
              <w:spacing w:before="100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4A2B5E66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045F9D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D4D783" w14:textId="77777777" w:rsidR="006D0785" w:rsidRPr="00C95820" w:rsidRDefault="004526C3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Путешествия. Почему люди путешествуют и куда едут.</w:t>
            </w:r>
          </w:p>
          <w:p w14:paraId="095C8F64" w14:textId="77777777" w:rsidR="006D0785" w:rsidRDefault="004526C3">
            <w:pPr>
              <w:autoSpaceDE w:val="0"/>
              <w:autoSpaceDN w:val="0"/>
              <w:spacing w:before="70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Притяжательные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местоимения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 Unit 5 Step 1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F597CA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CCFD84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26A8B0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224BF7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C92F61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6DAF81CB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D157CD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225122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Шотландия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Разделительные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вопросы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8F29FD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4AC84C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F2C8F9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14EF99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386CB6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028E1906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13365F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198419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Достопримечательности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изучаемого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ED85A8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2D436B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801AFD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9841D1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21A39B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6B8D570F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62B900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5FEE5C" w14:textId="77777777" w:rsidR="006D0785" w:rsidRPr="00C95820" w:rsidRDefault="004526C3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Русский и британский образ жизни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47F0D7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EF26C8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AFB178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380C7B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4393E3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5790A8B8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51D45C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4C9547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Путешествуем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07A60D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7A11B8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06A73F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4AE8D7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D3487D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1791D512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A5755B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940E15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География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ED164C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7D0CD9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628CE4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C3D92C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6F5EBA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15B5FD5D" w14:textId="77777777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A7E2AA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AF6667" w14:textId="77777777" w:rsidR="006D0785" w:rsidRPr="00C95820" w:rsidRDefault="004526C3">
            <w:pPr>
              <w:autoSpaceDE w:val="0"/>
              <w:autoSpaceDN w:val="0"/>
              <w:spacing w:before="98" w:after="0" w:line="278" w:lineRule="auto"/>
              <w:ind w:left="72" w:right="144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Культурные особенности национальные праздники, традиции, обычаи России и стран изучаемого языка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F864AC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3AD97F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B6D41F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F4942F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E5B0A1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43B2BF93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C58958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329D0F" w14:textId="77777777" w:rsidR="006D0785" w:rsidRPr="00C95820" w:rsidRDefault="004526C3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Повторение лексико-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грамматического материала. Подготовка к контрольной работе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C002BF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363000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DC6F4F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A6CE31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40F2E3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Диктант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3EDBD07E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6C491D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3DA7CA" w14:textId="77777777" w:rsidR="006D0785" w:rsidRPr="00C95820" w:rsidRDefault="004526C3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Контрольная работа по теме: "Родная страна и страны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изучаемого языка"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5ACA73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155DFE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C3A64C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CFA752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52DC58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27A2EB50" w14:textId="77777777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DA5847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7961DB" w14:textId="77777777" w:rsidR="006D0785" w:rsidRDefault="004526C3">
            <w:pPr>
              <w:autoSpaceDE w:val="0"/>
              <w:autoSpaceDN w:val="0"/>
              <w:spacing w:before="98" w:after="0" w:line="262" w:lineRule="auto"/>
              <w:ind w:right="1152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Проектная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Великобритания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ABBBAA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4B4FF0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466DB2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EB38C1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ED1DF4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14:paraId="302A3574" w14:textId="77777777" w:rsidR="006D0785" w:rsidRDefault="006D0785">
      <w:pPr>
        <w:autoSpaceDE w:val="0"/>
        <w:autoSpaceDN w:val="0"/>
        <w:spacing w:after="0" w:line="14" w:lineRule="exact"/>
      </w:pPr>
    </w:p>
    <w:p w14:paraId="5E51715D" w14:textId="77777777" w:rsidR="006D0785" w:rsidRDefault="006D0785">
      <w:pPr>
        <w:sectPr w:rsidR="006D0785">
          <w:pgSz w:w="11900" w:h="16840"/>
          <w:pgMar w:top="284" w:right="650" w:bottom="65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7576EEE6" w14:textId="77777777" w:rsidR="006D0785" w:rsidRDefault="006D078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164"/>
        <w:gridCol w:w="1646"/>
      </w:tblGrid>
      <w:tr w:rsidR="006D0785" w14:paraId="24A158C3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B7DFE5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15353A" w14:textId="77777777" w:rsidR="006D0785" w:rsidRPr="00C95820" w:rsidRDefault="004526C3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страны/ стран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изучаемого языка: писатели, поэты.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A7AE3E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D42E88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09DF1C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C12EDC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2F60CD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2A190FAE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D704D5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E150F8" w14:textId="77777777" w:rsidR="006D0785" w:rsidRPr="00C95820" w:rsidRDefault="004526C3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страны/ стран </w:t>
            </w:r>
            <w:r w:rsidRPr="00C95820">
              <w:rPr>
                <w:lang w:val="ru-RU"/>
              </w:rPr>
              <w:br/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изучаемого языка: писатели, поэты.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EC2205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E1F12F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EE69F8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643D64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93E731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78E093C8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7B47A0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778E8D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лексико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грамматического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материала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A4B7B9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2921D3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0391E3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00A36F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8A9770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Диктант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67CA04C0" w14:textId="77777777">
        <w:trPr>
          <w:trHeight w:hRule="exact" w:val="830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924662" w14:textId="77777777" w:rsidR="006D0785" w:rsidRDefault="004526C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100. </w:t>
            </w:r>
          </w:p>
        </w:tc>
        <w:tc>
          <w:tcPr>
            <w:tcW w:w="314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A2F8A4" w14:textId="77777777" w:rsidR="006D0785" w:rsidRDefault="004526C3">
            <w:pPr>
              <w:tabs>
                <w:tab w:val="left" w:pos="576"/>
              </w:tabs>
              <w:autoSpaceDE w:val="0"/>
              <w:autoSpaceDN w:val="0"/>
              <w:spacing w:before="100" w:after="0" w:line="262" w:lineRule="auto"/>
              <w:ind w:right="100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Подведение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итогов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r>
              <w:tab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2979A7" w14:textId="77777777" w:rsidR="006D0785" w:rsidRDefault="004526C3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2CDFD9" w14:textId="77777777" w:rsidR="006D0785" w:rsidRDefault="004526C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945C0D" w14:textId="77777777" w:rsidR="006D0785" w:rsidRDefault="004526C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9C3EDC" w14:textId="77777777" w:rsidR="006D0785" w:rsidRDefault="006D0785"/>
        </w:tc>
        <w:tc>
          <w:tcPr>
            <w:tcW w:w="16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24331F" w14:textId="77777777" w:rsidR="006D0785" w:rsidRDefault="004526C3">
            <w:pPr>
              <w:autoSpaceDE w:val="0"/>
              <w:autoSpaceDN w:val="0"/>
              <w:spacing w:before="100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37C34249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252772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101.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671741" w14:textId="77777777" w:rsidR="006D0785" w:rsidRPr="00C95820" w:rsidRDefault="004526C3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432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101. Проектная работа "Мой </w:t>
            </w:r>
            <w:r w:rsidRPr="00C95820">
              <w:rPr>
                <w:lang w:val="ru-RU"/>
              </w:rPr>
              <w:tab/>
            </w: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любимый поэт/писатель"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F40676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A89B48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59FEC2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8F3E01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4A8B00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1FF87AE7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D2C8B4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102.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6A8798" w14:textId="77777777" w:rsidR="006D0785" w:rsidRDefault="004526C3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102.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Закрепление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изученного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tab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E0A2C3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D11D29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586D5C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68367E" w14:textId="77777777" w:rsidR="006D0785" w:rsidRDefault="006D078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FF51F9" w14:textId="77777777" w:rsidR="006D0785" w:rsidRDefault="004526C3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0785" w14:paraId="77DEC8D2" w14:textId="77777777">
        <w:trPr>
          <w:trHeight w:hRule="exact" w:val="808"/>
        </w:trPr>
        <w:tc>
          <w:tcPr>
            <w:tcW w:w="3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8FA14C" w14:textId="77777777" w:rsidR="006D0785" w:rsidRPr="00C95820" w:rsidRDefault="004526C3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C958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2BAEFD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E4D33D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888EE6" w14:textId="77777777" w:rsidR="006D0785" w:rsidRDefault="004526C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</w:t>
            </w:r>
          </w:p>
        </w:tc>
      </w:tr>
    </w:tbl>
    <w:p w14:paraId="38CB1421" w14:textId="77777777" w:rsidR="006D0785" w:rsidRDefault="006D0785">
      <w:pPr>
        <w:autoSpaceDE w:val="0"/>
        <w:autoSpaceDN w:val="0"/>
        <w:spacing w:after="0" w:line="14" w:lineRule="exact"/>
      </w:pPr>
    </w:p>
    <w:p w14:paraId="61D008EF" w14:textId="77777777" w:rsidR="006D0785" w:rsidRDefault="006D0785">
      <w:pPr>
        <w:sectPr w:rsidR="006D0785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04F39597" w14:textId="77777777" w:rsidR="006D0785" w:rsidRDefault="006D0785">
      <w:pPr>
        <w:autoSpaceDE w:val="0"/>
        <w:autoSpaceDN w:val="0"/>
        <w:spacing w:after="78" w:line="220" w:lineRule="exact"/>
      </w:pPr>
    </w:p>
    <w:p w14:paraId="0FBE7064" w14:textId="77777777" w:rsidR="006D0785" w:rsidRDefault="004526C3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14:paraId="17EA5817" w14:textId="77777777" w:rsidR="006D0785" w:rsidRDefault="004526C3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14:paraId="144220D5" w14:textId="77777777" w:rsidR="006D0785" w:rsidRPr="00C95820" w:rsidRDefault="004526C3">
      <w:pPr>
        <w:autoSpaceDE w:val="0"/>
        <w:autoSpaceDN w:val="0"/>
        <w:spacing w:before="166" w:after="0" w:line="271" w:lineRule="auto"/>
        <w:ind w:right="1008"/>
        <w:rPr>
          <w:lang w:val="ru-RU"/>
        </w:rPr>
      </w:pP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Афанасьева О.В., Михеева И.В., Баранова К.М. Английский язык (в 2 частях). 5 класс. ООО«ДРОФА»; АО «Издательство Просвещение»; </w:t>
      </w:r>
      <w:r w:rsidRPr="00C95820">
        <w:rPr>
          <w:lang w:val="ru-RU"/>
        </w:rPr>
        <w:br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14:paraId="47F240E1" w14:textId="77777777" w:rsidR="006D0785" w:rsidRPr="00C95820" w:rsidRDefault="004526C3">
      <w:pPr>
        <w:autoSpaceDE w:val="0"/>
        <w:autoSpaceDN w:val="0"/>
        <w:spacing w:before="262" w:after="0" w:line="230" w:lineRule="auto"/>
        <w:rPr>
          <w:lang w:val="ru-RU"/>
        </w:rPr>
      </w:pPr>
      <w:r w:rsidRPr="00C95820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14:paraId="33AFC5BD" w14:textId="77777777" w:rsidR="006D0785" w:rsidRPr="00C95820" w:rsidRDefault="004526C3">
      <w:pPr>
        <w:autoSpaceDE w:val="0"/>
        <w:autoSpaceDN w:val="0"/>
        <w:spacing w:before="166" w:after="0" w:line="230" w:lineRule="auto"/>
        <w:rPr>
          <w:lang w:val="ru-RU"/>
        </w:rPr>
      </w:pP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Афанасьева О.В., Михеева И.В., Баранова К.М. "</w:t>
      </w:r>
      <w:r>
        <w:rPr>
          <w:rFonts w:ascii="Times New Roman" w:eastAsia="Times New Roman" w:hAnsi="Times New Roman"/>
          <w:color w:val="000000"/>
          <w:sz w:val="24"/>
        </w:rPr>
        <w:t>Rainbow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English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" рабочая тетрадь</w:t>
      </w:r>
    </w:p>
    <w:p w14:paraId="7941C0DE" w14:textId="77777777" w:rsidR="006D0785" w:rsidRPr="00C95820" w:rsidRDefault="004526C3">
      <w:pPr>
        <w:autoSpaceDE w:val="0"/>
        <w:autoSpaceDN w:val="0"/>
        <w:spacing w:before="408" w:after="0" w:line="230" w:lineRule="auto"/>
        <w:rPr>
          <w:lang w:val="ru-RU"/>
        </w:rPr>
      </w:pP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Афанасьева О.В., Михеева И.В., Баранова К.М. "</w:t>
      </w:r>
      <w:r>
        <w:rPr>
          <w:rFonts w:ascii="Times New Roman" w:eastAsia="Times New Roman" w:hAnsi="Times New Roman"/>
          <w:color w:val="000000"/>
          <w:sz w:val="24"/>
        </w:rPr>
        <w:t>Rainbow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English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" диагностические работы</w:t>
      </w:r>
    </w:p>
    <w:p w14:paraId="6A91035A" w14:textId="77777777" w:rsidR="006D0785" w:rsidRPr="00C95820" w:rsidRDefault="004526C3">
      <w:pPr>
        <w:autoSpaceDE w:val="0"/>
        <w:autoSpaceDN w:val="0"/>
        <w:spacing w:before="408" w:after="0" w:line="230" w:lineRule="auto"/>
        <w:jc w:val="center"/>
        <w:rPr>
          <w:lang w:val="ru-RU"/>
        </w:rPr>
      </w:pP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Афанасьева О.В., Михеева И.В., Баранова К.М. "</w:t>
      </w:r>
      <w:r>
        <w:rPr>
          <w:rFonts w:ascii="Times New Roman" w:eastAsia="Times New Roman" w:hAnsi="Times New Roman"/>
          <w:color w:val="000000"/>
          <w:sz w:val="24"/>
        </w:rPr>
        <w:t>Rainbow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English</w:t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" лексико-грамматический практикум</w:t>
      </w:r>
    </w:p>
    <w:p w14:paraId="583A7387" w14:textId="77777777" w:rsidR="006D0785" w:rsidRPr="00C95820" w:rsidRDefault="004526C3">
      <w:pPr>
        <w:autoSpaceDE w:val="0"/>
        <w:autoSpaceDN w:val="0"/>
        <w:spacing w:before="406" w:after="0" w:line="230" w:lineRule="auto"/>
        <w:rPr>
          <w:lang w:val="ru-RU"/>
        </w:rPr>
      </w:pP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Ваулина Ю.Е., Дули Д., </w:t>
      </w:r>
      <w:proofErr w:type="spellStart"/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Подоляко</w:t>
      </w:r>
      <w:proofErr w:type="spellEnd"/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 xml:space="preserve"> О.Е., Эванс В. "Английский в фокусе" учебник</w:t>
      </w:r>
    </w:p>
    <w:p w14:paraId="556EE818" w14:textId="77777777" w:rsidR="006D0785" w:rsidRPr="00C95820" w:rsidRDefault="004526C3">
      <w:pPr>
        <w:autoSpaceDE w:val="0"/>
        <w:autoSpaceDN w:val="0"/>
        <w:spacing w:before="262" w:after="0" w:line="230" w:lineRule="auto"/>
        <w:rPr>
          <w:lang w:val="ru-RU"/>
        </w:rPr>
      </w:pPr>
      <w:r w:rsidRPr="00C95820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14:paraId="1ACAC9B2" w14:textId="77777777" w:rsidR="006D0785" w:rsidRDefault="004526C3">
      <w:pPr>
        <w:autoSpaceDE w:val="0"/>
        <w:autoSpaceDN w:val="0"/>
        <w:spacing w:before="166" w:after="0" w:line="283" w:lineRule="auto"/>
        <w:ind w:right="8208"/>
      </w:pPr>
      <w:r>
        <w:rPr>
          <w:rFonts w:ascii="Times New Roman" w:eastAsia="Times New Roman" w:hAnsi="Times New Roman"/>
          <w:color w:val="000000"/>
          <w:sz w:val="24"/>
        </w:rPr>
        <w:t xml:space="preserve">https://educont.ru/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 xml:space="preserve">https://resh.edu.ru/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 xml:space="preserve">https://edu.skysmart.ru/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 xml:space="preserve">videouroki.net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 xml:space="preserve">https://wordwall.net/ru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 xml:space="preserve">https://quizlet.com/ru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https://learningapps.org/</w:t>
      </w:r>
    </w:p>
    <w:p w14:paraId="70A8777F" w14:textId="77777777" w:rsidR="006D0785" w:rsidRDefault="006D0785">
      <w:pPr>
        <w:sectPr w:rsidR="006D0785">
          <w:pgSz w:w="11900" w:h="16840"/>
          <w:pgMar w:top="298" w:right="648" w:bottom="1440" w:left="666" w:header="720" w:footer="720" w:gutter="0"/>
          <w:cols w:space="720" w:equalWidth="0">
            <w:col w:w="10586" w:space="0"/>
          </w:cols>
          <w:docGrid w:linePitch="360"/>
        </w:sectPr>
      </w:pPr>
    </w:p>
    <w:p w14:paraId="09FD2812" w14:textId="77777777" w:rsidR="006D0785" w:rsidRDefault="006D0785">
      <w:pPr>
        <w:autoSpaceDE w:val="0"/>
        <w:autoSpaceDN w:val="0"/>
        <w:spacing w:after="78" w:line="220" w:lineRule="exact"/>
      </w:pPr>
    </w:p>
    <w:p w14:paraId="4FF6E16D" w14:textId="77777777" w:rsidR="006D0785" w:rsidRPr="00C95820" w:rsidRDefault="004526C3">
      <w:pPr>
        <w:autoSpaceDE w:val="0"/>
        <w:autoSpaceDN w:val="0"/>
        <w:spacing w:after="0" w:line="230" w:lineRule="auto"/>
        <w:rPr>
          <w:lang w:val="ru-RU"/>
        </w:rPr>
      </w:pPr>
      <w:r w:rsidRPr="00C95820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14:paraId="4D32F6DA" w14:textId="77777777" w:rsidR="006D0785" w:rsidRPr="00C95820" w:rsidRDefault="004526C3">
      <w:pPr>
        <w:autoSpaceDE w:val="0"/>
        <w:autoSpaceDN w:val="0"/>
        <w:spacing w:before="346" w:after="0" w:line="300" w:lineRule="auto"/>
        <w:rPr>
          <w:lang w:val="ru-RU"/>
        </w:rPr>
      </w:pPr>
      <w:r w:rsidRPr="00C9582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УЧЕБНОЕ ОБОРУДОВАНИЕ </w:t>
      </w:r>
      <w:r w:rsidRPr="00C95820">
        <w:rPr>
          <w:lang w:val="ru-RU"/>
        </w:rPr>
        <w:br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Наглядные пособия, плакаты, учебные карточки, учебники, раздаточный материал, проектор, ноутбук, колонки</w:t>
      </w:r>
    </w:p>
    <w:p w14:paraId="3734E462" w14:textId="77777777" w:rsidR="006D0785" w:rsidRPr="00C95820" w:rsidRDefault="004526C3">
      <w:pPr>
        <w:autoSpaceDE w:val="0"/>
        <w:autoSpaceDN w:val="0"/>
        <w:spacing w:before="262" w:after="0" w:line="300" w:lineRule="auto"/>
        <w:rPr>
          <w:lang w:val="ru-RU"/>
        </w:rPr>
      </w:pPr>
      <w:r w:rsidRPr="00C9582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ОБОРУДОВАНИЕ ДЛЯ ПРОВЕДЕНИЯ ПРАКТИЧЕСКИХ РАБОТ </w:t>
      </w:r>
      <w:r w:rsidRPr="00C95820">
        <w:rPr>
          <w:lang w:val="ru-RU"/>
        </w:rPr>
        <w:br/>
      </w:r>
      <w:r w:rsidRPr="00C95820">
        <w:rPr>
          <w:rFonts w:ascii="Times New Roman" w:eastAsia="Times New Roman" w:hAnsi="Times New Roman"/>
          <w:color w:val="000000"/>
          <w:sz w:val="24"/>
          <w:lang w:val="ru-RU"/>
        </w:rPr>
        <w:t>Наглядные пособия, плакаты, учебные карточки, учебники, раздаточный материал, проектор, ноутбук, колонки</w:t>
      </w:r>
    </w:p>
    <w:p w14:paraId="032A5F9E" w14:textId="77777777" w:rsidR="006D0785" w:rsidRPr="00C95820" w:rsidRDefault="006D0785">
      <w:pPr>
        <w:rPr>
          <w:lang w:val="ru-RU"/>
        </w:rPr>
        <w:sectPr w:rsidR="006D0785" w:rsidRPr="00C95820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0BA2E5FA" w14:textId="77777777" w:rsidR="004526C3" w:rsidRPr="00C95820" w:rsidRDefault="004526C3">
      <w:pPr>
        <w:rPr>
          <w:lang w:val="ru-RU"/>
        </w:rPr>
      </w:pPr>
    </w:p>
    <w:sectPr w:rsidR="004526C3" w:rsidRPr="00C95820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42EF4"/>
    <w:rsid w:val="0015074B"/>
    <w:rsid w:val="00216858"/>
    <w:rsid w:val="0029639D"/>
    <w:rsid w:val="00326F90"/>
    <w:rsid w:val="004526C3"/>
    <w:rsid w:val="006D0785"/>
    <w:rsid w:val="00AA1D8D"/>
    <w:rsid w:val="00B47730"/>
    <w:rsid w:val="00C9582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C983AF"/>
  <w14:defaultImageDpi w14:val="300"/>
  <w15:docId w15:val="{3739DFA4-3456-40EB-908E-BE2062625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443FB79-05FC-493E-ABF3-AEBC6D372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30</Pages>
  <Words>7920</Words>
  <Characters>45148</Characters>
  <Application>Microsoft Office Word</Application>
  <DocSecurity>0</DocSecurity>
  <Lines>376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52963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</cp:lastModifiedBy>
  <cp:revision>4</cp:revision>
  <dcterms:created xsi:type="dcterms:W3CDTF">2013-12-23T23:15:00Z</dcterms:created>
  <dcterms:modified xsi:type="dcterms:W3CDTF">2022-08-31T07:58:00Z</dcterms:modified>
  <cp:category/>
</cp:coreProperties>
</file>